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790" w:rsidRPr="00120432" w:rsidRDefault="00216790" w:rsidP="007D61C8">
      <w:pPr>
        <w:widowControl/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20432">
        <w:rPr>
          <w:rFonts w:asciiTheme="minorHAnsi" w:hAnsiTheme="minorHAnsi" w:cstheme="minorHAnsi"/>
          <w:b/>
          <w:color w:val="auto"/>
          <w:sz w:val="20"/>
          <w:szCs w:val="20"/>
        </w:rPr>
        <w:t>Приложение №4</w:t>
      </w:r>
    </w:p>
    <w:p w:rsidR="00222921" w:rsidRPr="00120432" w:rsidRDefault="00216790" w:rsidP="007D61C8">
      <w:pPr>
        <w:widowControl/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20432">
        <w:rPr>
          <w:rFonts w:asciiTheme="minorHAnsi" w:hAnsiTheme="minorHAnsi" w:cstheme="minorHAnsi"/>
          <w:b/>
          <w:color w:val="auto"/>
          <w:sz w:val="20"/>
          <w:szCs w:val="20"/>
        </w:rPr>
        <w:t>Договору подряда №</w:t>
      </w:r>
      <w:r w:rsidR="007348FA">
        <w:rPr>
          <w:rFonts w:asciiTheme="minorHAnsi" w:hAnsiTheme="minorHAnsi" w:cstheme="minorHAnsi"/>
          <w:b/>
          <w:color w:val="auto"/>
          <w:sz w:val="20"/>
          <w:szCs w:val="20"/>
        </w:rPr>
        <w:t>______</w:t>
      </w:r>
      <w:r w:rsidR="00D02929" w:rsidRPr="0012043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от </w:t>
      </w:r>
      <w:r w:rsidR="007348FA">
        <w:rPr>
          <w:rFonts w:asciiTheme="minorHAnsi" w:hAnsiTheme="minorHAnsi" w:cstheme="minorHAnsi"/>
          <w:b/>
          <w:color w:val="auto"/>
          <w:sz w:val="20"/>
          <w:szCs w:val="20"/>
        </w:rPr>
        <w:t>_________</w:t>
      </w:r>
      <w:r w:rsidR="0070038D">
        <w:rPr>
          <w:rFonts w:asciiTheme="minorHAnsi" w:hAnsiTheme="minorHAnsi" w:cstheme="minorHAnsi"/>
          <w:b/>
          <w:color w:val="auto"/>
          <w:sz w:val="20"/>
          <w:szCs w:val="20"/>
        </w:rPr>
        <w:t>.2026</w:t>
      </w:r>
      <w:r w:rsidR="00D02929" w:rsidRPr="0012043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120432">
        <w:rPr>
          <w:rFonts w:asciiTheme="minorHAnsi" w:hAnsiTheme="minorHAnsi" w:cstheme="minorHAnsi"/>
          <w:b/>
          <w:color w:val="auto"/>
          <w:sz w:val="20"/>
          <w:szCs w:val="20"/>
        </w:rPr>
        <w:t>г.</w:t>
      </w:r>
    </w:p>
    <w:p w:rsidR="00222921" w:rsidRPr="007D61C8" w:rsidRDefault="00222921" w:rsidP="007D61C8">
      <w:pPr>
        <w:widowControl/>
        <w:tabs>
          <w:tab w:val="left" w:pos="9540"/>
        </w:tabs>
        <w:ind w:right="539" w:firstLine="720"/>
        <w:jc w:val="center"/>
        <w:rPr>
          <w:rFonts w:asciiTheme="minorHAnsi" w:hAnsiTheme="minorHAnsi" w:cstheme="minorHAnsi"/>
          <w:b/>
          <w:color w:val="auto"/>
        </w:rPr>
      </w:pPr>
    </w:p>
    <w:p w:rsidR="00222921" w:rsidRPr="007D61C8" w:rsidRDefault="00222921" w:rsidP="007D61C8">
      <w:pPr>
        <w:widowControl/>
        <w:tabs>
          <w:tab w:val="left" w:pos="9540"/>
        </w:tabs>
        <w:ind w:right="539" w:firstLine="720"/>
        <w:jc w:val="center"/>
        <w:rPr>
          <w:rFonts w:asciiTheme="minorHAnsi" w:hAnsiTheme="minorHAnsi" w:cstheme="minorHAnsi"/>
          <w:b/>
          <w:color w:val="auto"/>
        </w:rPr>
      </w:pPr>
    </w:p>
    <w:p w:rsidR="00222921" w:rsidRPr="007D61C8" w:rsidRDefault="006B6B81" w:rsidP="00893F9D">
      <w:pPr>
        <w:widowControl/>
        <w:tabs>
          <w:tab w:val="left" w:pos="9540"/>
        </w:tabs>
        <w:spacing w:line="240" w:lineRule="exact"/>
        <w:ind w:right="539"/>
        <w:jc w:val="center"/>
        <w:rPr>
          <w:rFonts w:asciiTheme="minorHAnsi" w:hAnsiTheme="minorHAnsi" w:cstheme="minorHAnsi"/>
          <w:b/>
          <w:color w:val="auto"/>
        </w:rPr>
      </w:pPr>
      <w:r w:rsidRPr="007D61C8">
        <w:rPr>
          <w:rFonts w:asciiTheme="minorHAnsi" w:hAnsiTheme="minorHAnsi" w:cstheme="minorHAnsi"/>
          <w:b/>
          <w:color w:val="auto"/>
        </w:rPr>
        <w:t>С</w:t>
      </w:r>
      <w:r w:rsidR="00222921" w:rsidRPr="007D61C8">
        <w:rPr>
          <w:rFonts w:asciiTheme="minorHAnsi" w:hAnsiTheme="minorHAnsi" w:cstheme="minorHAnsi"/>
          <w:b/>
          <w:color w:val="auto"/>
        </w:rPr>
        <w:t xml:space="preserve">оглашение </w:t>
      </w:r>
    </w:p>
    <w:p w:rsidR="00222921" w:rsidRPr="007D61C8" w:rsidRDefault="00222921" w:rsidP="00893F9D">
      <w:pPr>
        <w:widowControl/>
        <w:spacing w:line="240" w:lineRule="exact"/>
        <w:jc w:val="center"/>
        <w:rPr>
          <w:rFonts w:asciiTheme="minorHAnsi" w:hAnsiTheme="minorHAnsi" w:cstheme="minorHAnsi"/>
          <w:b/>
          <w:color w:val="auto"/>
        </w:rPr>
      </w:pPr>
      <w:r w:rsidRPr="007D61C8">
        <w:rPr>
          <w:rStyle w:val="2"/>
          <w:rFonts w:asciiTheme="minorHAnsi" w:hAnsiTheme="minorHAnsi" w:cstheme="minorHAnsi"/>
          <w:b/>
          <w:color w:val="313239"/>
          <w:sz w:val="24"/>
          <w:szCs w:val="24"/>
        </w:rPr>
        <w:t>о соблюдении требований охраны труда, охраны окружающей среды, промышленной и пожарной безопасности при выполнении работ (оказании услуг) на территории</w:t>
      </w:r>
      <w:r w:rsidR="00771447" w:rsidRPr="007D61C8">
        <w:rPr>
          <w:rStyle w:val="2"/>
          <w:rFonts w:asciiTheme="minorHAnsi" w:hAnsiTheme="minorHAnsi" w:cstheme="minorHAnsi"/>
          <w:b/>
          <w:color w:val="313239"/>
          <w:sz w:val="24"/>
          <w:szCs w:val="24"/>
        </w:rPr>
        <w:t xml:space="preserve"> или объектах</w:t>
      </w:r>
      <w:r w:rsidRPr="007D61C8">
        <w:rPr>
          <w:rStyle w:val="2"/>
          <w:rFonts w:asciiTheme="minorHAnsi" w:hAnsiTheme="minorHAnsi" w:cstheme="minorHAnsi"/>
          <w:b/>
          <w:color w:val="313239"/>
          <w:sz w:val="24"/>
          <w:szCs w:val="24"/>
        </w:rPr>
        <w:t xml:space="preserve"> ОАО «ТВЗ»</w:t>
      </w:r>
      <w:r w:rsidR="00771447" w:rsidRPr="007D61C8">
        <w:rPr>
          <w:rStyle w:val="2"/>
          <w:rFonts w:asciiTheme="minorHAnsi" w:hAnsiTheme="minorHAnsi" w:cstheme="minorHAnsi"/>
          <w:b/>
          <w:color w:val="313239"/>
          <w:sz w:val="24"/>
          <w:szCs w:val="24"/>
        </w:rPr>
        <w:t xml:space="preserve"> </w:t>
      </w:r>
    </w:p>
    <w:p w:rsidR="00222921" w:rsidRPr="007D61C8" w:rsidRDefault="00222921" w:rsidP="00893F9D">
      <w:pPr>
        <w:widowControl/>
        <w:spacing w:line="240" w:lineRule="exact"/>
        <w:jc w:val="both"/>
        <w:rPr>
          <w:rFonts w:asciiTheme="minorHAnsi" w:hAnsiTheme="minorHAnsi" w:cstheme="minorHAnsi"/>
          <w:color w:val="auto"/>
        </w:rPr>
      </w:pPr>
    </w:p>
    <w:p w:rsidR="00222921" w:rsidRPr="007D61C8" w:rsidRDefault="00222921" w:rsidP="00893F9D">
      <w:pPr>
        <w:widowControl/>
        <w:spacing w:line="240" w:lineRule="exact"/>
        <w:jc w:val="center"/>
        <w:rPr>
          <w:rFonts w:asciiTheme="minorHAnsi" w:hAnsiTheme="minorHAnsi" w:cstheme="minorHAnsi"/>
          <w:b/>
          <w:color w:val="auto"/>
        </w:rPr>
      </w:pPr>
      <w:r w:rsidRPr="007D61C8">
        <w:rPr>
          <w:rFonts w:asciiTheme="minorHAnsi" w:hAnsiTheme="minorHAnsi" w:cstheme="minorHAnsi"/>
          <w:b/>
          <w:color w:val="auto"/>
        </w:rPr>
        <w:t xml:space="preserve">г. Тверь                                                                   </w:t>
      </w:r>
      <w:r w:rsidR="006B6B81" w:rsidRPr="007D61C8">
        <w:rPr>
          <w:rFonts w:asciiTheme="minorHAnsi" w:hAnsiTheme="minorHAnsi" w:cstheme="minorHAnsi"/>
          <w:b/>
          <w:color w:val="auto"/>
        </w:rPr>
        <w:t xml:space="preserve">    </w:t>
      </w:r>
      <w:r w:rsidR="004B3B8C">
        <w:rPr>
          <w:rFonts w:asciiTheme="minorHAnsi" w:hAnsiTheme="minorHAnsi" w:cstheme="minorHAnsi"/>
          <w:b/>
          <w:color w:val="auto"/>
        </w:rPr>
        <w:tab/>
      </w:r>
      <w:r w:rsidR="004B3B8C">
        <w:rPr>
          <w:rFonts w:asciiTheme="minorHAnsi" w:hAnsiTheme="minorHAnsi" w:cstheme="minorHAnsi"/>
          <w:b/>
          <w:color w:val="auto"/>
        </w:rPr>
        <w:tab/>
      </w:r>
      <w:r w:rsidR="006B6B81" w:rsidRPr="007D61C8">
        <w:rPr>
          <w:rFonts w:asciiTheme="minorHAnsi" w:hAnsiTheme="minorHAnsi" w:cstheme="minorHAnsi"/>
          <w:b/>
          <w:color w:val="auto"/>
        </w:rPr>
        <w:t xml:space="preserve">    </w:t>
      </w:r>
      <w:r w:rsidR="00883D66">
        <w:rPr>
          <w:rFonts w:asciiTheme="minorHAnsi" w:hAnsiTheme="minorHAnsi" w:cstheme="minorHAnsi"/>
          <w:b/>
          <w:color w:val="auto"/>
        </w:rPr>
        <w:t xml:space="preserve">  </w:t>
      </w:r>
      <w:r w:rsidR="006B6B81" w:rsidRPr="007D61C8">
        <w:rPr>
          <w:rFonts w:asciiTheme="minorHAnsi" w:hAnsiTheme="minorHAnsi" w:cstheme="minorHAnsi"/>
          <w:b/>
          <w:color w:val="auto"/>
        </w:rPr>
        <w:t xml:space="preserve">          </w:t>
      </w:r>
      <w:r w:rsidRPr="007D61C8">
        <w:rPr>
          <w:rFonts w:asciiTheme="minorHAnsi" w:hAnsiTheme="minorHAnsi" w:cstheme="minorHAnsi"/>
          <w:b/>
          <w:color w:val="auto"/>
        </w:rPr>
        <w:t xml:space="preserve">            </w:t>
      </w:r>
      <w:r w:rsidR="007348FA">
        <w:rPr>
          <w:rFonts w:asciiTheme="minorHAnsi" w:hAnsiTheme="minorHAnsi" w:cstheme="minorHAnsi"/>
          <w:b/>
          <w:color w:val="auto"/>
        </w:rPr>
        <w:t>___</w:t>
      </w:r>
      <w:proofErr w:type="gramStart"/>
      <w:r w:rsidR="007348FA">
        <w:rPr>
          <w:rFonts w:asciiTheme="minorHAnsi" w:hAnsiTheme="minorHAnsi" w:cstheme="minorHAnsi"/>
          <w:b/>
          <w:color w:val="auto"/>
        </w:rPr>
        <w:t>_._</w:t>
      </w:r>
      <w:proofErr w:type="gramEnd"/>
      <w:r w:rsidR="007348FA">
        <w:rPr>
          <w:rFonts w:asciiTheme="minorHAnsi" w:hAnsiTheme="minorHAnsi" w:cstheme="minorHAnsi"/>
          <w:b/>
          <w:color w:val="auto"/>
        </w:rPr>
        <w:t>____</w:t>
      </w:r>
      <w:r w:rsidR="0070038D">
        <w:rPr>
          <w:rFonts w:asciiTheme="minorHAnsi" w:hAnsiTheme="minorHAnsi" w:cstheme="minorHAnsi"/>
          <w:b/>
          <w:color w:val="auto"/>
        </w:rPr>
        <w:t>.2026</w:t>
      </w:r>
      <w:r w:rsidR="006B6B81" w:rsidRPr="007D61C8">
        <w:rPr>
          <w:rFonts w:asciiTheme="minorHAnsi" w:hAnsiTheme="minorHAnsi" w:cstheme="minorHAnsi"/>
          <w:b/>
          <w:color w:val="auto"/>
        </w:rPr>
        <w:t xml:space="preserve"> </w:t>
      </w:r>
      <w:r w:rsidRPr="007D61C8">
        <w:rPr>
          <w:rFonts w:asciiTheme="minorHAnsi" w:hAnsiTheme="minorHAnsi" w:cstheme="minorHAnsi"/>
          <w:b/>
          <w:color w:val="auto"/>
        </w:rPr>
        <w:t>г.</w:t>
      </w:r>
    </w:p>
    <w:p w:rsidR="00222921" w:rsidRPr="007D61C8" w:rsidRDefault="00222921" w:rsidP="00893F9D">
      <w:pPr>
        <w:widowControl/>
        <w:tabs>
          <w:tab w:val="left" w:pos="10080"/>
        </w:tabs>
        <w:spacing w:line="240" w:lineRule="exact"/>
        <w:ind w:firstLine="720"/>
        <w:jc w:val="both"/>
        <w:rPr>
          <w:rFonts w:asciiTheme="minorHAnsi" w:hAnsiTheme="minorHAnsi" w:cstheme="minorHAnsi"/>
          <w:color w:val="auto"/>
        </w:rPr>
      </w:pPr>
    </w:p>
    <w:p w:rsidR="00222921" w:rsidRPr="007D61C8" w:rsidRDefault="00222921" w:rsidP="00893F9D">
      <w:pPr>
        <w:widowControl/>
        <w:tabs>
          <w:tab w:val="left" w:pos="10080"/>
        </w:tabs>
        <w:spacing w:line="240" w:lineRule="exact"/>
        <w:ind w:firstLine="720"/>
        <w:jc w:val="both"/>
        <w:rPr>
          <w:rFonts w:asciiTheme="minorHAnsi" w:hAnsiTheme="minorHAnsi" w:cstheme="minorHAnsi"/>
          <w:color w:val="auto"/>
        </w:rPr>
      </w:pPr>
    </w:p>
    <w:p w:rsidR="00222921" w:rsidRPr="007D61C8" w:rsidRDefault="006B6B81" w:rsidP="00893F9D">
      <w:pPr>
        <w:widowControl/>
        <w:tabs>
          <w:tab w:val="num" w:pos="0"/>
        </w:tabs>
        <w:spacing w:line="240" w:lineRule="exact"/>
        <w:ind w:firstLine="540"/>
        <w:jc w:val="both"/>
        <w:rPr>
          <w:rFonts w:asciiTheme="minorHAnsi" w:hAnsiTheme="minorHAnsi" w:cstheme="minorHAnsi"/>
          <w:color w:val="auto"/>
          <w:lang w:val="x-none" w:eastAsia="ja-JP"/>
        </w:rPr>
      </w:pPr>
      <w:r w:rsidRPr="007D61C8">
        <w:rPr>
          <w:rFonts w:asciiTheme="minorHAnsi" w:hAnsiTheme="minorHAnsi" w:cstheme="minorHAnsi"/>
          <w:b/>
          <w:color w:val="auto"/>
          <w:lang w:val="x-none" w:eastAsia="ja-JP"/>
        </w:rPr>
        <w:t xml:space="preserve">Открытое акционерное </w:t>
      </w:r>
      <w:r w:rsidRPr="007D61C8">
        <w:rPr>
          <w:rFonts w:asciiTheme="minorHAnsi" w:hAnsiTheme="minorHAnsi" w:cstheme="minorHAnsi"/>
          <w:b/>
          <w:color w:val="auto"/>
          <w:lang w:eastAsia="ja-JP"/>
        </w:rPr>
        <w:t>общество</w:t>
      </w:r>
      <w:r w:rsidRPr="007D61C8">
        <w:rPr>
          <w:rFonts w:asciiTheme="minorHAnsi" w:hAnsiTheme="minorHAnsi" w:cstheme="minorHAnsi"/>
          <w:b/>
          <w:color w:val="auto"/>
          <w:lang w:val="x-none" w:eastAsia="ja-JP"/>
        </w:rPr>
        <w:t xml:space="preserve"> «Тверской вагоностроительный завод» (ОАО «ТВЗ»)</w:t>
      </w:r>
      <w:r w:rsidR="00222921" w:rsidRPr="007D61C8">
        <w:rPr>
          <w:rFonts w:asciiTheme="minorHAnsi" w:hAnsiTheme="minorHAnsi" w:cstheme="minorHAnsi"/>
          <w:color w:val="auto"/>
          <w:lang w:val="x-none" w:eastAsia="ja-JP"/>
        </w:rPr>
        <w:t xml:space="preserve">, именуемое в дальнейшем </w:t>
      </w:r>
      <w:r w:rsidR="00222921" w:rsidRPr="007D61C8">
        <w:rPr>
          <w:rFonts w:asciiTheme="minorHAnsi" w:hAnsiTheme="minorHAnsi" w:cstheme="minorHAnsi"/>
          <w:b/>
          <w:bCs/>
          <w:color w:val="auto"/>
          <w:lang w:val="x-none" w:eastAsia="ja-JP"/>
        </w:rPr>
        <w:t>«</w:t>
      </w:r>
      <w:r w:rsidRPr="007D61C8">
        <w:rPr>
          <w:rFonts w:asciiTheme="minorHAnsi" w:hAnsiTheme="minorHAnsi" w:cstheme="minorHAnsi"/>
          <w:b/>
          <w:bCs/>
          <w:i/>
          <w:color w:val="auto"/>
          <w:lang w:eastAsia="ja-JP"/>
        </w:rPr>
        <w:t>Заказчик</w:t>
      </w:r>
      <w:r w:rsidR="00222921" w:rsidRPr="007D61C8">
        <w:rPr>
          <w:rFonts w:asciiTheme="minorHAnsi" w:hAnsiTheme="minorHAnsi" w:cstheme="minorHAnsi"/>
          <w:b/>
          <w:bCs/>
          <w:color w:val="auto"/>
          <w:lang w:val="x-none" w:eastAsia="ja-JP"/>
        </w:rPr>
        <w:t>»</w:t>
      </w:r>
      <w:r w:rsidR="00222921" w:rsidRPr="007D61C8">
        <w:rPr>
          <w:rFonts w:asciiTheme="minorHAnsi" w:hAnsiTheme="minorHAnsi" w:cstheme="minorHAnsi"/>
          <w:bCs/>
          <w:color w:val="auto"/>
          <w:lang w:val="x-none" w:eastAsia="ja-JP"/>
        </w:rPr>
        <w:t>,</w:t>
      </w:r>
      <w:r w:rsidR="00222921" w:rsidRPr="007D61C8">
        <w:rPr>
          <w:rFonts w:asciiTheme="minorHAnsi" w:hAnsiTheme="minorHAnsi" w:cstheme="minorHAnsi"/>
          <w:color w:val="auto"/>
          <w:lang w:val="x-none" w:eastAsia="ja-JP"/>
        </w:rPr>
        <w:t xml:space="preserve"> в лице </w:t>
      </w:r>
      <w:r w:rsidR="00216790" w:rsidRPr="007D61C8">
        <w:rPr>
          <w:rFonts w:asciiTheme="minorHAnsi" w:hAnsiTheme="minorHAnsi" w:cstheme="minorHAnsi"/>
          <w:color w:val="auto"/>
          <w:lang w:val="x-none" w:eastAsia="ja-JP"/>
        </w:rPr>
        <w:t xml:space="preserve">заместителя директора </w:t>
      </w:r>
      <w:r w:rsidR="00D02929" w:rsidRPr="00D02929">
        <w:rPr>
          <w:rFonts w:asciiTheme="minorHAnsi" w:hAnsiTheme="minorHAnsi" w:cstheme="minorHAnsi"/>
          <w:color w:val="auto"/>
          <w:lang w:val="x-none" w:eastAsia="ja-JP"/>
        </w:rPr>
        <w:t>по технической эксплуатации и энергетике Рослова Романа Валентиновича</w:t>
      </w:r>
      <w:r w:rsidR="00216790" w:rsidRPr="007D61C8">
        <w:rPr>
          <w:rFonts w:asciiTheme="minorHAnsi" w:hAnsiTheme="minorHAnsi" w:cstheme="minorHAnsi"/>
          <w:color w:val="auto"/>
          <w:lang w:val="x-none" w:eastAsia="ja-JP"/>
        </w:rPr>
        <w:t xml:space="preserve">, действующего на основании Доверенности № </w:t>
      </w:r>
      <w:r w:rsidR="00D02929">
        <w:rPr>
          <w:rFonts w:asciiTheme="minorHAnsi" w:hAnsiTheme="minorHAnsi" w:cstheme="minorHAnsi"/>
          <w:color w:val="auto"/>
          <w:lang w:eastAsia="ja-JP"/>
        </w:rPr>
        <w:t>319</w:t>
      </w:r>
      <w:r w:rsidR="00665440" w:rsidRPr="007D61C8">
        <w:rPr>
          <w:rFonts w:asciiTheme="minorHAnsi" w:hAnsiTheme="minorHAnsi" w:cstheme="minorHAnsi"/>
          <w:color w:val="auto"/>
          <w:lang w:val="x-none" w:eastAsia="ja-JP"/>
        </w:rPr>
        <w:t xml:space="preserve">/2025 от </w:t>
      </w:r>
      <w:r w:rsidR="00D02929">
        <w:rPr>
          <w:rFonts w:asciiTheme="minorHAnsi" w:hAnsiTheme="minorHAnsi" w:cstheme="minorHAnsi"/>
          <w:color w:val="auto"/>
          <w:lang w:eastAsia="ja-JP"/>
        </w:rPr>
        <w:t>13 октября</w:t>
      </w:r>
      <w:r w:rsidR="00665440" w:rsidRPr="007D61C8">
        <w:rPr>
          <w:rFonts w:asciiTheme="minorHAnsi" w:hAnsiTheme="minorHAnsi" w:cstheme="minorHAnsi"/>
          <w:color w:val="auto"/>
          <w:lang w:eastAsia="ja-JP"/>
        </w:rPr>
        <w:t xml:space="preserve"> </w:t>
      </w:r>
      <w:r w:rsidR="00216790" w:rsidRPr="007D61C8">
        <w:rPr>
          <w:rFonts w:asciiTheme="minorHAnsi" w:hAnsiTheme="minorHAnsi" w:cstheme="minorHAnsi"/>
          <w:color w:val="auto"/>
          <w:lang w:val="x-none" w:eastAsia="ja-JP"/>
        </w:rPr>
        <w:t>2025 года</w:t>
      </w:r>
      <w:r w:rsidR="00222921" w:rsidRPr="007D61C8">
        <w:rPr>
          <w:rFonts w:asciiTheme="minorHAnsi" w:hAnsiTheme="minorHAnsi" w:cstheme="minorHAnsi"/>
          <w:color w:val="auto"/>
          <w:lang w:val="x-none" w:eastAsia="ja-JP"/>
        </w:rPr>
        <w:t>, с одной стороны, и</w:t>
      </w:r>
    </w:p>
    <w:p w:rsidR="00771447" w:rsidRPr="007D61C8" w:rsidRDefault="00216790" w:rsidP="00893F9D">
      <w:pPr>
        <w:widowControl/>
        <w:tabs>
          <w:tab w:val="num" w:pos="0"/>
        </w:tabs>
        <w:suppressAutoHyphens/>
        <w:spacing w:line="240" w:lineRule="exact"/>
        <w:ind w:firstLine="540"/>
        <w:jc w:val="both"/>
        <w:rPr>
          <w:rFonts w:asciiTheme="minorHAnsi" w:hAnsiTheme="minorHAnsi" w:cstheme="minorHAnsi"/>
          <w:color w:val="auto"/>
        </w:rPr>
      </w:pPr>
      <w:r w:rsidRPr="007D61C8">
        <w:rPr>
          <w:rFonts w:asciiTheme="minorHAnsi" w:hAnsiTheme="minorHAnsi" w:cstheme="minorHAnsi"/>
          <w:b/>
          <w:color w:val="auto"/>
        </w:rPr>
        <w:t xml:space="preserve">Общество с ограниченной ответственностью </w:t>
      </w:r>
      <w:r w:rsidR="00D02929">
        <w:rPr>
          <w:rFonts w:asciiTheme="minorHAnsi" w:hAnsiTheme="minorHAnsi" w:cstheme="minorHAnsi"/>
          <w:b/>
          <w:color w:val="auto"/>
        </w:rPr>
        <w:t>«</w:t>
      </w:r>
      <w:r w:rsidR="007348FA">
        <w:rPr>
          <w:rFonts w:asciiTheme="minorHAnsi" w:hAnsiTheme="minorHAnsi" w:cstheme="minorHAnsi"/>
          <w:b/>
          <w:color w:val="auto"/>
        </w:rPr>
        <w:t>______________</w:t>
      </w:r>
      <w:r w:rsidRPr="007D61C8">
        <w:rPr>
          <w:rFonts w:asciiTheme="minorHAnsi" w:hAnsiTheme="minorHAnsi" w:cstheme="minorHAnsi"/>
          <w:b/>
          <w:color w:val="auto"/>
        </w:rPr>
        <w:t>» (ООО «</w:t>
      </w:r>
      <w:r w:rsidR="007348FA">
        <w:rPr>
          <w:rFonts w:asciiTheme="minorHAnsi" w:hAnsiTheme="minorHAnsi" w:cstheme="minorHAnsi"/>
          <w:b/>
          <w:color w:val="auto"/>
        </w:rPr>
        <w:t>_____________</w:t>
      </w:r>
      <w:r w:rsidRPr="007D61C8">
        <w:rPr>
          <w:rFonts w:asciiTheme="minorHAnsi" w:hAnsiTheme="minorHAnsi" w:cstheme="minorHAnsi"/>
          <w:b/>
          <w:color w:val="auto"/>
        </w:rPr>
        <w:t xml:space="preserve">»), </w:t>
      </w:r>
      <w:r w:rsidRPr="007D61C8">
        <w:rPr>
          <w:rFonts w:asciiTheme="minorHAnsi" w:hAnsiTheme="minorHAnsi" w:cstheme="minorHAnsi"/>
          <w:color w:val="auto"/>
        </w:rPr>
        <w:t xml:space="preserve">именуемое в дальнейшем «Подрядчик», в лице </w:t>
      </w:r>
      <w:r w:rsidR="007348FA" w:rsidRPr="007348FA">
        <w:rPr>
          <w:rFonts w:asciiTheme="minorHAnsi" w:hAnsiTheme="minorHAnsi" w:cstheme="minorHAnsi"/>
          <w:i/>
          <w:color w:val="FF0000"/>
        </w:rPr>
        <w:t>должность</w:t>
      </w:r>
      <w:r w:rsidRPr="007348FA">
        <w:rPr>
          <w:rFonts w:asciiTheme="minorHAnsi" w:hAnsiTheme="minorHAnsi" w:cstheme="minorHAnsi"/>
          <w:i/>
          <w:color w:val="FF0000"/>
        </w:rPr>
        <w:t xml:space="preserve"> </w:t>
      </w:r>
      <w:r w:rsidR="007348FA" w:rsidRPr="007348FA">
        <w:rPr>
          <w:rFonts w:asciiTheme="minorHAnsi" w:hAnsiTheme="minorHAnsi" w:cstheme="minorHAnsi"/>
          <w:i/>
          <w:color w:val="FF0000"/>
        </w:rPr>
        <w:t>Фамилия Имя Отчество</w:t>
      </w:r>
      <w:r w:rsidR="006B6B81" w:rsidRPr="007D61C8">
        <w:rPr>
          <w:rFonts w:asciiTheme="minorHAnsi" w:hAnsiTheme="minorHAnsi" w:cstheme="minorHAnsi"/>
          <w:bCs/>
          <w:color w:val="auto"/>
        </w:rPr>
        <w:t>, действующего на основании Устава</w:t>
      </w:r>
      <w:r w:rsidR="00222921" w:rsidRPr="007D61C8">
        <w:rPr>
          <w:rFonts w:asciiTheme="minorHAnsi" w:hAnsiTheme="minorHAnsi" w:cstheme="minorHAnsi"/>
          <w:bCs/>
          <w:color w:val="auto"/>
        </w:rPr>
        <w:t>, с другой стороны, совместно именуемые в дальнейшем «Стороны»,</w:t>
      </w:r>
      <w:r w:rsidR="00222921" w:rsidRPr="007D61C8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222921" w:rsidRPr="007D61C8">
        <w:rPr>
          <w:rFonts w:asciiTheme="minorHAnsi" w:hAnsiTheme="minorHAnsi" w:cstheme="minorHAnsi"/>
          <w:color w:val="auto"/>
        </w:rPr>
        <w:t xml:space="preserve"> </w:t>
      </w:r>
    </w:p>
    <w:p w:rsidR="00771447" w:rsidRPr="007D61C8" w:rsidRDefault="00771447" w:rsidP="00893F9D">
      <w:pPr>
        <w:widowControl/>
        <w:tabs>
          <w:tab w:val="num" w:pos="0"/>
        </w:tabs>
        <w:suppressAutoHyphens/>
        <w:spacing w:line="240" w:lineRule="exact"/>
        <w:ind w:firstLine="540"/>
        <w:jc w:val="both"/>
        <w:rPr>
          <w:rFonts w:asciiTheme="minorHAnsi" w:hAnsiTheme="minorHAnsi" w:cstheme="minorHAnsi"/>
          <w:color w:val="auto"/>
        </w:rPr>
      </w:pPr>
      <w:r w:rsidRPr="007D61C8">
        <w:rPr>
          <w:rFonts w:asciiTheme="minorHAnsi" w:hAnsiTheme="minorHAnsi" w:cstheme="minorHAnsi"/>
          <w:color w:val="auto"/>
        </w:rPr>
        <w:t xml:space="preserve">ввиду достигнутого между Сторонами соглашения, руководствуясь положениями </w:t>
      </w:r>
      <w:proofErr w:type="spellStart"/>
      <w:r w:rsidRPr="007D61C8">
        <w:rPr>
          <w:rFonts w:asciiTheme="minorHAnsi" w:hAnsiTheme="minorHAnsi" w:cstheme="minorHAnsi"/>
          <w:color w:val="auto"/>
        </w:rPr>
        <w:t>ст.ст</w:t>
      </w:r>
      <w:proofErr w:type="spellEnd"/>
      <w:r w:rsidRPr="007D61C8">
        <w:rPr>
          <w:rFonts w:asciiTheme="minorHAnsi" w:hAnsiTheme="minorHAnsi" w:cstheme="minorHAnsi"/>
          <w:color w:val="auto"/>
        </w:rPr>
        <w:t xml:space="preserve">. 450, 452 Гражданского кодекса Российской Федерации, заключили настоящее соглашение к </w:t>
      </w:r>
      <w:r w:rsidR="006B6B81" w:rsidRPr="007D61C8">
        <w:rPr>
          <w:rFonts w:asciiTheme="minorHAnsi" w:hAnsiTheme="minorHAnsi" w:cstheme="minorHAnsi"/>
          <w:color w:val="auto"/>
        </w:rPr>
        <w:t xml:space="preserve">Договору подряда </w:t>
      </w:r>
      <w:r w:rsidR="00216790" w:rsidRPr="007D61C8">
        <w:rPr>
          <w:rFonts w:asciiTheme="minorHAnsi" w:hAnsiTheme="minorHAnsi" w:cstheme="minorHAnsi"/>
          <w:color w:val="auto"/>
        </w:rPr>
        <w:t>№</w:t>
      </w:r>
      <w:r w:rsidR="007348FA">
        <w:rPr>
          <w:rFonts w:asciiTheme="minorHAnsi" w:hAnsiTheme="minorHAnsi" w:cstheme="minorHAnsi"/>
          <w:color w:val="auto"/>
        </w:rPr>
        <w:t>_________</w:t>
      </w:r>
      <w:r w:rsidR="00D02929">
        <w:rPr>
          <w:rFonts w:asciiTheme="minorHAnsi" w:hAnsiTheme="minorHAnsi" w:cstheme="minorHAnsi"/>
          <w:color w:val="auto"/>
        </w:rPr>
        <w:t xml:space="preserve"> от </w:t>
      </w:r>
      <w:r w:rsidR="007348FA">
        <w:rPr>
          <w:rFonts w:asciiTheme="minorHAnsi" w:hAnsiTheme="minorHAnsi" w:cstheme="minorHAnsi"/>
          <w:color w:val="auto"/>
        </w:rPr>
        <w:t>________</w:t>
      </w:r>
      <w:r w:rsidR="0070038D">
        <w:rPr>
          <w:rFonts w:asciiTheme="minorHAnsi" w:hAnsiTheme="minorHAnsi" w:cstheme="minorHAnsi"/>
          <w:color w:val="auto"/>
        </w:rPr>
        <w:t>.2026</w:t>
      </w:r>
      <w:r w:rsidR="00D02929">
        <w:rPr>
          <w:rFonts w:asciiTheme="minorHAnsi" w:hAnsiTheme="minorHAnsi" w:cstheme="minorHAnsi"/>
          <w:color w:val="auto"/>
        </w:rPr>
        <w:t xml:space="preserve"> </w:t>
      </w:r>
      <w:r w:rsidR="00216790" w:rsidRPr="007D61C8">
        <w:rPr>
          <w:rFonts w:asciiTheme="minorHAnsi" w:hAnsiTheme="minorHAnsi" w:cstheme="minorHAnsi"/>
          <w:color w:val="auto"/>
        </w:rPr>
        <w:t>г.</w:t>
      </w:r>
      <w:r w:rsidRPr="007D61C8">
        <w:rPr>
          <w:rFonts w:asciiTheme="minorHAnsi" w:hAnsiTheme="minorHAnsi" w:cstheme="minorHAnsi"/>
          <w:color w:val="auto"/>
        </w:rPr>
        <w:t xml:space="preserve"> (далее – Договор) о нижеследующем: </w:t>
      </w:r>
    </w:p>
    <w:p w:rsidR="00771447" w:rsidRPr="007D61C8" w:rsidRDefault="00771447" w:rsidP="00893F9D">
      <w:pPr>
        <w:widowControl/>
        <w:tabs>
          <w:tab w:val="num" w:pos="0"/>
        </w:tabs>
        <w:suppressAutoHyphens/>
        <w:spacing w:line="240" w:lineRule="exact"/>
        <w:ind w:firstLine="540"/>
        <w:jc w:val="both"/>
        <w:rPr>
          <w:rFonts w:asciiTheme="minorHAnsi" w:hAnsiTheme="minorHAnsi" w:cstheme="minorHAnsi"/>
          <w:color w:val="auto"/>
        </w:rPr>
      </w:pPr>
    </w:p>
    <w:p w:rsidR="00222921" w:rsidRPr="007D61C8" w:rsidRDefault="00222921" w:rsidP="00893F9D">
      <w:pPr>
        <w:widowControl/>
        <w:tabs>
          <w:tab w:val="num" w:pos="0"/>
          <w:tab w:val="left" w:pos="993"/>
        </w:tabs>
        <w:spacing w:line="240" w:lineRule="exact"/>
        <w:ind w:firstLine="540"/>
        <w:jc w:val="both"/>
        <w:rPr>
          <w:rFonts w:asciiTheme="minorHAnsi" w:hAnsiTheme="minorHAnsi" w:cstheme="minorHAnsi"/>
          <w:color w:val="auto"/>
        </w:rPr>
      </w:pPr>
    </w:p>
    <w:p w:rsidR="003740FD" w:rsidRPr="007D61C8" w:rsidRDefault="00530178" w:rsidP="00893F9D">
      <w:pPr>
        <w:spacing w:line="240" w:lineRule="exact"/>
        <w:ind w:firstLine="708"/>
        <w:jc w:val="both"/>
        <w:rPr>
          <w:rFonts w:asciiTheme="minorHAnsi" w:hAnsiTheme="minorHAnsi" w:cstheme="minorHAnsi"/>
          <w:b/>
        </w:rPr>
      </w:pPr>
      <w:r w:rsidRPr="007D61C8">
        <w:rPr>
          <w:rFonts w:asciiTheme="minorHAnsi" w:hAnsiTheme="minorHAnsi" w:cstheme="minorHAnsi"/>
          <w:b/>
        </w:rPr>
        <w:t>1.</w:t>
      </w:r>
      <w:r w:rsidR="00C62BB6" w:rsidRPr="007D61C8">
        <w:rPr>
          <w:rFonts w:asciiTheme="minorHAnsi" w:hAnsiTheme="minorHAnsi" w:cstheme="minorHAnsi"/>
        </w:rPr>
        <w:tab/>
      </w:r>
      <w:r w:rsidRPr="007D61C8">
        <w:rPr>
          <w:rFonts w:asciiTheme="minorHAnsi" w:hAnsiTheme="minorHAnsi" w:cstheme="minorHAnsi"/>
          <w:b/>
        </w:rPr>
        <w:t>Основные положения</w:t>
      </w:r>
      <w:r w:rsidR="00771447" w:rsidRPr="007D61C8">
        <w:rPr>
          <w:rFonts w:asciiTheme="minorHAnsi" w:hAnsiTheme="minorHAnsi" w:cstheme="minorHAnsi"/>
          <w:b/>
        </w:rPr>
        <w:t>.</w:t>
      </w:r>
      <w:r w:rsidR="003740FD" w:rsidRPr="007D61C8">
        <w:rPr>
          <w:rFonts w:asciiTheme="minorHAnsi" w:hAnsiTheme="minorHAnsi" w:cstheme="minorHAnsi"/>
          <w:b/>
        </w:rPr>
        <w:t xml:space="preserve"> </w:t>
      </w:r>
    </w:p>
    <w:p w:rsidR="00530178" w:rsidRPr="007D61C8" w:rsidRDefault="003740FD" w:rsidP="00893F9D">
      <w:pPr>
        <w:spacing w:line="240" w:lineRule="exact"/>
        <w:ind w:firstLine="708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1.1</w:t>
      </w:r>
      <w:r w:rsidR="00C62BB6" w:rsidRPr="007D61C8">
        <w:rPr>
          <w:rFonts w:asciiTheme="minorHAnsi" w:hAnsiTheme="minorHAnsi" w:cstheme="minorHAnsi"/>
        </w:rPr>
        <w:tab/>
      </w:r>
      <w:r w:rsidR="00B74F69" w:rsidRPr="007D61C8">
        <w:rPr>
          <w:rFonts w:asciiTheme="minorHAnsi" w:hAnsiTheme="minorHAnsi" w:cstheme="minorHAnsi"/>
        </w:rPr>
        <w:t>П</w:t>
      </w:r>
      <w:r w:rsidR="00B74F69" w:rsidRPr="007D61C8">
        <w:rPr>
          <w:rStyle w:val="2"/>
          <w:rFonts w:asciiTheme="minorHAnsi" w:hAnsiTheme="minorHAnsi" w:cstheme="minorHAnsi"/>
          <w:color w:val="313239"/>
          <w:sz w:val="24"/>
          <w:szCs w:val="24"/>
        </w:rPr>
        <w:t xml:space="preserve">ри выполнении работ </w:t>
      </w:r>
      <w:r w:rsidRPr="007D61C8">
        <w:rPr>
          <w:rFonts w:asciiTheme="minorHAnsi" w:hAnsiTheme="minorHAnsi" w:cstheme="minorHAnsi"/>
        </w:rPr>
        <w:t xml:space="preserve">на </w:t>
      </w:r>
      <w:r w:rsidR="00771447" w:rsidRPr="007D61C8">
        <w:rPr>
          <w:rFonts w:asciiTheme="minorHAnsi" w:hAnsiTheme="minorHAnsi" w:cstheme="minorHAnsi"/>
        </w:rPr>
        <w:t xml:space="preserve">территории или </w:t>
      </w:r>
      <w:r w:rsidRPr="007D61C8">
        <w:rPr>
          <w:rFonts w:asciiTheme="minorHAnsi" w:hAnsiTheme="minorHAnsi" w:cstheme="minorHAnsi"/>
        </w:rPr>
        <w:t xml:space="preserve">объектах </w:t>
      </w:r>
      <w:r w:rsidR="006B6B81" w:rsidRPr="007D61C8">
        <w:rPr>
          <w:rFonts w:asciiTheme="minorHAnsi" w:hAnsiTheme="minorHAnsi" w:cstheme="minorHAnsi"/>
          <w:i/>
          <w:iCs/>
        </w:rPr>
        <w:t>Заказчика</w:t>
      </w:r>
      <w:r w:rsidR="00771447" w:rsidRPr="007D61C8">
        <w:rPr>
          <w:rFonts w:asciiTheme="minorHAnsi" w:hAnsiTheme="minorHAnsi" w:cstheme="minorHAnsi"/>
        </w:rPr>
        <w:t xml:space="preserve"> </w:t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="00C44577" w:rsidRPr="007D61C8">
        <w:rPr>
          <w:rFonts w:asciiTheme="minorHAnsi" w:hAnsiTheme="minorHAnsi" w:cstheme="minorHAnsi"/>
          <w:i/>
        </w:rPr>
        <w:t xml:space="preserve"> </w:t>
      </w:r>
      <w:r w:rsidRPr="007D61C8">
        <w:rPr>
          <w:rFonts w:asciiTheme="minorHAnsi" w:hAnsiTheme="minorHAnsi" w:cstheme="minorHAnsi"/>
        </w:rPr>
        <w:t xml:space="preserve">обязан соблюдать </w:t>
      </w:r>
      <w:bookmarkStart w:id="0" w:name="_Hlk186026571"/>
      <w:bookmarkStart w:id="1" w:name="_Hlk186015859"/>
      <w:r w:rsidRPr="007D61C8">
        <w:rPr>
          <w:rFonts w:asciiTheme="minorHAnsi" w:hAnsiTheme="minorHAnsi" w:cstheme="minorHAnsi"/>
        </w:rPr>
        <w:t>требования действующего законодательства Р</w:t>
      </w:r>
      <w:r w:rsidR="00863127" w:rsidRPr="007D61C8">
        <w:rPr>
          <w:rFonts w:asciiTheme="minorHAnsi" w:hAnsiTheme="minorHAnsi" w:cstheme="minorHAnsi"/>
        </w:rPr>
        <w:t xml:space="preserve">оссийской </w:t>
      </w:r>
      <w:r w:rsidRPr="007D61C8">
        <w:rPr>
          <w:rFonts w:asciiTheme="minorHAnsi" w:hAnsiTheme="minorHAnsi" w:cstheme="minorHAnsi"/>
        </w:rPr>
        <w:t>Ф</w:t>
      </w:r>
      <w:r w:rsidR="00863127" w:rsidRPr="007D61C8">
        <w:rPr>
          <w:rFonts w:asciiTheme="minorHAnsi" w:hAnsiTheme="minorHAnsi" w:cstheme="minorHAnsi"/>
        </w:rPr>
        <w:t>едерации</w:t>
      </w:r>
      <w:r w:rsidRPr="007D61C8">
        <w:rPr>
          <w:rFonts w:asciiTheme="minorHAnsi" w:hAnsiTheme="minorHAnsi" w:cstheme="minorHAnsi"/>
        </w:rPr>
        <w:t xml:space="preserve"> в области охраны труда, охраны окружающей среды, промышленной и пожарной безопасности</w:t>
      </w:r>
      <w:r w:rsidR="00B74F69" w:rsidRPr="007D61C8">
        <w:rPr>
          <w:rFonts w:asciiTheme="minorHAnsi" w:hAnsiTheme="minorHAnsi" w:cstheme="minorHAnsi"/>
        </w:rPr>
        <w:t>.</w:t>
      </w:r>
    </w:p>
    <w:bookmarkEnd w:id="0"/>
    <w:p w:rsidR="00530178" w:rsidRPr="007D61C8" w:rsidRDefault="00530178" w:rsidP="00893F9D">
      <w:pPr>
        <w:spacing w:line="240" w:lineRule="exact"/>
        <w:ind w:firstLine="708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1.</w:t>
      </w:r>
      <w:r w:rsidR="00B74F69" w:rsidRPr="007D61C8">
        <w:rPr>
          <w:rFonts w:asciiTheme="minorHAnsi" w:hAnsiTheme="minorHAnsi" w:cstheme="minorHAnsi"/>
        </w:rPr>
        <w:t>2</w:t>
      </w:r>
      <w:r w:rsidR="00C62BB6" w:rsidRPr="007D61C8">
        <w:rPr>
          <w:rFonts w:asciiTheme="minorHAnsi" w:hAnsiTheme="minorHAnsi" w:cstheme="minorHAnsi"/>
        </w:rPr>
        <w:tab/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Pr="007D61C8">
        <w:rPr>
          <w:rFonts w:asciiTheme="minorHAnsi" w:hAnsiTheme="minorHAnsi" w:cstheme="minorHAnsi"/>
        </w:rPr>
        <w:t xml:space="preserve"> </w:t>
      </w:r>
      <w:bookmarkStart w:id="2" w:name="_Hlk186014529"/>
      <w:r w:rsidR="003740FD" w:rsidRPr="007D61C8">
        <w:rPr>
          <w:rStyle w:val="2"/>
          <w:rFonts w:asciiTheme="minorHAnsi" w:hAnsiTheme="minorHAnsi" w:cstheme="minorHAnsi"/>
          <w:color w:val="313239"/>
          <w:sz w:val="24"/>
          <w:szCs w:val="24"/>
        </w:rPr>
        <w:t>при выполнении работ на территории</w:t>
      </w:r>
      <w:r w:rsidR="00175D7E" w:rsidRPr="007D61C8">
        <w:rPr>
          <w:rStyle w:val="2"/>
          <w:rFonts w:asciiTheme="minorHAnsi" w:hAnsiTheme="minorHAnsi" w:cstheme="minorHAnsi"/>
          <w:color w:val="313239"/>
          <w:sz w:val="24"/>
          <w:szCs w:val="24"/>
        </w:rPr>
        <w:t xml:space="preserve"> или объектах</w:t>
      </w:r>
      <w:r w:rsidR="003740FD" w:rsidRPr="007D61C8">
        <w:rPr>
          <w:rStyle w:val="2"/>
          <w:rFonts w:asciiTheme="minorHAnsi" w:hAnsiTheme="minorHAnsi" w:cstheme="minorHAnsi"/>
          <w:color w:val="313239"/>
          <w:sz w:val="24"/>
          <w:szCs w:val="24"/>
        </w:rPr>
        <w:t xml:space="preserve"> </w:t>
      </w:r>
      <w:r w:rsidR="006B6B81" w:rsidRPr="007D61C8">
        <w:rPr>
          <w:rStyle w:val="2"/>
          <w:rFonts w:asciiTheme="minorHAnsi" w:hAnsiTheme="minorHAnsi" w:cstheme="minorHAnsi"/>
          <w:i/>
          <w:color w:val="313239"/>
          <w:sz w:val="24"/>
          <w:szCs w:val="24"/>
        </w:rPr>
        <w:t>Заказчика</w:t>
      </w:r>
      <w:r w:rsidR="003740FD" w:rsidRPr="007D61C8">
        <w:rPr>
          <w:rStyle w:val="2"/>
          <w:rFonts w:asciiTheme="minorHAnsi" w:hAnsiTheme="minorHAnsi" w:cstheme="minorHAnsi"/>
          <w:color w:val="313239"/>
          <w:sz w:val="24"/>
          <w:szCs w:val="24"/>
        </w:rPr>
        <w:t xml:space="preserve"> </w:t>
      </w:r>
      <w:bookmarkEnd w:id="2"/>
      <w:r w:rsidRPr="007D61C8">
        <w:rPr>
          <w:rFonts w:asciiTheme="minorHAnsi" w:hAnsiTheme="minorHAnsi" w:cstheme="minorHAnsi"/>
        </w:rPr>
        <w:t>несет ответственность за соблюдение требований законодательных и других действующих нормативно-правовых актов (НПА)</w:t>
      </w:r>
      <w:r w:rsidR="00B74F69" w:rsidRPr="007D61C8">
        <w:rPr>
          <w:rFonts w:asciiTheme="minorHAnsi" w:hAnsiTheme="minorHAnsi" w:cstheme="minorHAnsi"/>
        </w:rPr>
        <w:t xml:space="preserve">, а также локальных нормативных актов (ЛНА) </w:t>
      </w:r>
      <w:r w:rsidR="006B6B81" w:rsidRPr="007D61C8">
        <w:rPr>
          <w:rFonts w:asciiTheme="minorHAnsi" w:hAnsiTheme="minorHAnsi" w:cstheme="minorHAnsi"/>
          <w:i/>
        </w:rPr>
        <w:t>Заказчика</w:t>
      </w:r>
      <w:r w:rsidRPr="007D61C8">
        <w:rPr>
          <w:rFonts w:asciiTheme="minorHAnsi" w:hAnsiTheme="minorHAnsi" w:cstheme="minorHAnsi"/>
        </w:rPr>
        <w:t>:</w:t>
      </w:r>
    </w:p>
    <w:bookmarkEnd w:id="1"/>
    <w:p w:rsidR="00530178" w:rsidRPr="007D61C8" w:rsidRDefault="00530178" w:rsidP="00893F9D">
      <w:pPr>
        <w:pStyle w:val="a7"/>
        <w:numPr>
          <w:ilvl w:val="0"/>
          <w:numId w:val="9"/>
        </w:num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в области охраны труда;</w:t>
      </w:r>
    </w:p>
    <w:p w:rsidR="00530178" w:rsidRPr="007D61C8" w:rsidRDefault="00530178" w:rsidP="00893F9D">
      <w:pPr>
        <w:pStyle w:val="a7"/>
        <w:numPr>
          <w:ilvl w:val="0"/>
          <w:numId w:val="9"/>
        </w:num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в области пожарной безопасности;</w:t>
      </w:r>
    </w:p>
    <w:p w:rsidR="00530178" w:rsidRPr="007D61C8" w:rsidRDefault="00530178" w:rsidP="00893F9D">
      <w:pPr>
        <w:pStyle w:val="a7"/>
        <w:numPr>
          <w:ilvl w:val="0"/>
          <w:numId w:val="9"/>
        </w:num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в области промышленной безопасности;</w:t>
      </w:r>
    </w:p>
    <w:p w:rsidR="000323C6" w:rsidRPr="007D61C8" w:rsidRDefault="00530178" w:rsidP="00893F9D">
      <w:pPr>
        <w:pStyle w:val="a7"/>
        <w:numPr>
          <w:ilvl w:val="0"/>
          <w:numId w:val="9"/>
        </w:num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в области охраны окружающей среды;</w:t>
      </w:r>
    </w:p>
    <w:p w:rsidR="003740FD" w:rsidRPr="007D61C8" w:rsidRDefault="003740FD" w:rsidP="00893F9D">
      <w:pPr>
        <w:pStyle w:val="a7"/>
        <w:numPr>
          <w:ilvl w:val="0"/>
          <w:numId w:val="9"/>
        </w:num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 xml:space="preserve">при </w:t>
      </w:r>
      <w:r w:rsidR="00530178" w:rsidRPr="007D61C8">
        <w:rPr>
          <w:rFonts w:asciiTheme="minorHAnsi" w:hAnsiTheme="minorHAnsi" w:cstheme="minorHAnsi"/>
        </w:rPr>
        <w:t>выполнени</w:t>
      </w:r>
      <w:r w:rsidRPr="007D61C8">
        <w:rPr>
          <w:rFonts w:asciiTheme="minorHAnsi" w:hAnsiTheme="minorHAnsi" w:cstheme="minorHAnsi"/>
        </w:rPr>
        <w:t>и</w:t>
      </w:r>
      <w:r w:rsidR="00530178" w:rsidRPr="007D61C8">
        <w:rPr>
          <w:rFonts w:asciiTheme="minorHAnsi" w:hAnsiTheme="minorHAnsi" w:cstheme="minorHAnsi"/>
        </w:rPr>
        <w:t xml:space="preserve"> необходимых мероприятий по предупреждению и ликвидации чрезвычайных ситуаций,</w:t>
      </w:r>
    </w:p>
    <w:p w:rsidR="003740FD" w:rsidRPr="007D61C8" w:rsidRDefault="00530178" w:rsidP="00893F9D">
      <w:pPr>
        <w:spacing w:line="240" w:lineRule="exact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 xml:space="preserve">своими работниками, а также привлеченными </w:t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="000323C6" w:rsidRPr="007D61C8">
        <w:rPr>
          <w:rFonts w:asciiTheme="minorHAnsi" w:hAnsiTheme="minorHAnsi" w:cstheme="minorHAnsi"/>
          <w:i/>
        </w:rPr>
        <w:t>ом</w:t>
      </w:r>
      <w:r w:rsidRPr="007D61C8">
        <w:rPr>
          <w:rFonts w:asciiTheme="minorHAnsi" w:hAnsiTheme="minorHAnsi" w:cstheme="minorHAnsi"/>
        </w:rPr>
        <w:t xml:space="preserve"> </w:t>
      </w:r>
      <w:r w:rsidR="00175D7E" w:rsidRPr="007D61C8">
        <w:rPr>
          <w:rFonts w:asciiTheme="minorHAnsi" w:hAnsiTheme="minorHAnsi" w:cstheme="minorHAnsi"/>
        </w:rPr>
        <w:t>третьими лицами</w:t>
      </w:r>
      <w:r w:rsidR="000323C6" w:rsidRPr="007D61C8">
        <w:rPr>
          <w:rFonts w:asciiTheme="minorHAnsi" w:hAnsiTheme="minorHAnsi" w:cstheme="minorHAnsi"/>
        </w:rPr>
        <w:t>.</w:t>
      </w:r>
    </w:p>
    <w:p w:rsidR="001F0941" w:rsidRPr="007D61C8" w:rsidRDefault="00530178" w:rsidP="00893F9D">
      <w:pPr>
        <w:spacing w:line="240" w:lineRule="exact"/>
        <w:ind w:firstLine="708"/>
        <w:jc w:val="both"/>
        <w:rPr>
          <w:rFonts w:asciiTheme="minorHAnsi" w:hAnsiTheme="minorHAnsi" w:cstheme="minorHAnsi"/>
        </w:rPr>
      </w:pPr>
      <w:r w:rsidRPr="007D61C8">
        <w:rPr>
          <w:rFonts w:asciiTheme="minorHAnsi" w:hAnsiTheme="minorHAnsi" w:cstheme="minorHAnsi"/>
        </w:rPr>
        <w:t>1.</w:t>
      </w:r>
      <w:r w:rsidR="00B74F69" w:rsidRPr="007D61C8">
        <w:rPr>
          <w:rFonts w:asciiTheme="minorHAnsi" w:hAnsiTheme="minorHAnsi" w:cstheme="minorHAnsi"/>
        </w:rPr>
        <w:t>3</w:t>
      </w:r>
      <w:r w:rsidR="00C62BB6" w:rsidRPr="007D61C8">
        <w:rPr>
          <w:rFonts w:asciiTheme="minorHAnsi" w:hAnsiTheme="minorHAnsi" w:cstheme="minorHAnsi"/>
        </w:rPr>
        <w:tab/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Pr="007D61C8">
        <w:rPr>
          <w:rFonts w:asciiTheme="minorHAnsi" w:hAnsiTheme="minorHAnsi" w:cstheme="minorHAnsi"/>
        </w:rPr>
        <w:t xml:space="preserve"> обязуется </w:t>
      </w:r>
      <w:r w:rsidR="002F748A" w:rsidRPr="007D61C8">
        <w:rPr>
          <w:rFonts w:asciiTheme="minorHAnsi" w:hAnsiTheme="minorHAnsi" w:cstheme="minorHAnsi"/>
        </w:rPr>
        <w:t xml:space="preserve">незамедлительно </w:t>
      </w:r>
      <w:r w:rsidRPr="007D61C8">
        <w:rPr>
          <w:rFonts w:asciiTheme="minorHAnsi" w:hAnsiTheme="minorHAnsi" w:cstheme="minorHAnsi"/>
        </w:rPr>
        <w:t xml:space="preserve">информировать </w:t>
      </w:r>
      <w:r w:rsidR="00C44577" w:rsidRPr="007D61C8">
        <w:rPr>
          <w:rFonts w:asciiTheme="minorHAnsi" w:hAnsiTheme="minorHAnsi" w:cstheme="minorHAnsi"/>
          <w:i/>
        </w:rPr>
        <w:t>Заказчика</w:t>
      </w:r>
      <w:r w:rsidRPr="007D61C8">
        <w:rPr>
          <w:rFonts w:asciiTheme="minorHAnsi" w:hAnsiTheme="minorHAnsi" w:cstheme="minorHAnsi"/>
          <w:i/>
        </w:rPr>
        <w:t xml:space="preserve"> </w:t>
      </w:r>
      <w:r w:rsidRPr="007D61C8">
        <w:rPr>
          <w:rFonts w:asciiTheme="minorHAnsi" w:hAnsiTheme="minorHAnsi" w:cstheme="minorHAnsi"/>
        </w:rPr>
        <w:t>о каждом несчастном случае</w:t>
      </w:r>
      <w:r w:rsidR="003740FD" w:rsidRPr="007D61C8">
        <w:rPr>
          <w:rFonts w:asciiTheme="minorHAnsi" w:hAnsiTheme="minorHAnsi" w:cstheme="minorHAnsi"/>
        </w:rPr>
        <w:t>, аварии или инциденте</w:t>
      </w:r>
      <w:r w:rsidRPr="007D61C8">
        <w:rPr>
          <w:rFonts w:asciiTheme="minorHAnsi" w:hAnsiTheme="minorHAnsi" w:cstheme="minorHAnsi"/>
        </w:rPr>
        <w:t>, произошедшем на территории</w:t>
      </w:r>
      <w:r w:rsidR="000323C6" w:rsidRPr="007D61C8">
        <w:rPr>
          <w:rFonts w:asciiTheme="minorHAnsi" w:hAnsiTheme="minorHAnsi" w:cstheme="minorHAnsi"/>
        </w:rPr>
        <w:t xml:space="preserve"> или объекте</w:t>
      </w:r>
      <w:r w:rsidRPr="007D61C8">
        <w:rPr>
          <w:rFonts w:asciiTheme="minorHAnsi" w:hAnsiTheme="minorHAnsi" w:cstheme="minorHAnsi"/>
        </w:rPr>
        <w:t xml:space="preserve"> </w:t>
      </w:r>
      <w:r w:rsidR="006B6B81" w:rsidRPr="007D61C8">
        <w:rPr>
          <w:rFonts w:asciiTheme="minorHAnsi" w:hAnsiTheme="minorHAnsi" w:cstheme="minorHAnsi"/>
          <w:i/>
        </w:rPr>
        <w:t>Заказчика</w:t>
      </w:r>
      <w:r w:rsidR="003740FD" w:rsidRPr="007D61C8">
        <w:rPr>
          <w:rFonts w:asciiTheme="minorHAnsi" w:hAnsiTheme="minorHAnsi" w:cstheme="minorHAnsi"/>
          <w:i/>
        </w:rPr>
        <w:t>.</w:t>
      </w:r>
    </w:p>
    <w:p w:rsidR="00980027" w:rsidRPr="007D61C8" w:rsidRDefault="009E58F0" w:rsidP="00893F9D">
      <w:pPr>
        <w:spacing w:line="240" w:lineRule="exact"/>
        <w:ind w:firstLine="709"/>
        <w:jc w:val="both"/>
        <w:rPr>
          <w:rFonts w:asciiTheme="minorHAnsi" w:hAnsiTheme="minorHAnsi" w:cstheme="minorHAnsi"/>
          <w:lang w:bidi="ru-RU"/>
        </w:rPr>
      </w:pPr>
      <w:proofErr w:type="gramStart"/>
      <w:r w:rsidRPr="007D61C8">
        <w:rPr>
          <w:rFonts w:asciiTheme="minorHAnsi" w:hAnsiTheme="minorHAnsi" w:cstheme="minorHAnsi"/>
        </w:rPr>
        <w:t>1.4  В</w:t>
      </w:r>
      <w:proofErr w:type="gramEnd"/>
      <w:r w:rsidR="00980027" w:rsidRPr="007D61C8">
        <w:rPr>
          <w:rFonts w:asciiTheme="minorHAnsi" w:hAnsiTheme="minorHAnsi" w:cstheme="minorHAnsi"/>
          <w:lang w:bidi="ru-RU"/>
        </w:rPr>
        <w:t xml:space="preserve"> случае привлечения </w:t>
      </w:r>
      <w:r w:rsidR="006B6B81" w:rsidRPr="007D61C8">
        <w:rPr>
          <w:rFonts w:asciiTheme="minorHAnsi" w:hAnsiTheme="minorHAnsi" w:cstheme="minorHAnsi"/>
          <w:i/>
          <w:lang w:bidi="ru-RU"/>
        </w:rPr>
        <w:t>Подрядчик</w:t>
      </w:r>
      <w:r w:rsidR="00980027" w:rsidRPr="007D61C8">
        <w:rPr>
          <w:rFonts w:asciiTheme="minorHAnsi" w:hAnsiTheme="minorHAnsi" w:cstheme="minorHAnsi"/>
          <w:i/>
          <w:lang w:bidi="ru-RU"/>
        </w:rPr>
        <w:t>ом</w:t>
      </w:r>
      <w:r w:rsidR="00980027" w:rsidRPr="007D61C8">
        <w:rPr>
          <w:rFonts w:asciiTheme="minorHAnsi" w:hAnsiTheme="minorHAnsi" w:cstheme="minorHAnsi"/>
          <w:lang w:bidi="ru-RU"/>
        </w:rPr>
        <w:t xml:space="preserve"> третьих лиц (</w:t>
      </w:r>
      <w:r w:rsidR="00980027" w:rsidRPr="007D61C8">
        <w:rPr>
          <w:rFonts w:asciiTheme="minorHAnsi" w:hAnsiTheme="minorHAnsi" w:cstheme="minorHAnsi"/>
          <w:i/>
        </w:rPr>
        <w:t>субподрядчиков)</w:t>
      </w:r>
      <w:r w:rsidR="00980027" w:rsidRPr="007D61C8">
        <w:rPr>
          <w:rFonts w:asciiTheme="minorHAnsi" w:hAnsiTheme="minorHAnsi" w:cstheme="minorHAnsi"/>
          <w:lang w:bidi="ru-RU"/>
        </w:rPr>
        <w:t xml:space="preserve"> </w:t>
      </w:r>
      <w:r w:rsidR="006B6B81" w:rsidRPr="007D61C8">
        <w:rPr>
          <w:rFonts w:asciiTheme="minorHAnsi" w:hAnsiTheme="minorHAnsi" w:cstheme="minorHAnsi"/>
          <w:i/>
          <w:lang w:bidi="ru-RU"/>
        </w:rPr>
        <w:t>Подрядчик</w:t>
      </w:r>
      <w:r w:rsidR="00980027" w:rsidRPr="007D61C8">
        <w:rPr>
          <w:rFonts w:asciiTheme="minorHAnsi" w:hAnsiTheme="minorHAnsi" w:cstheme="minorHAnsi"/>
          <w:lang w:bidi="ru-RU"/>
        </w:rPr>
        <w:t xml:space="preserve"> обязан включить в заключаемые с ними договоры условия, предусмотренные настоящим Соглашением, и осуществлять контроль их исполнения. По требованию </w:t>
      </w:r>
      <w:r w:rsidR="006B6B81" w:rsidRPr="007D61C8">
        <w:rPr>
          <w:rFonts w:asciiTheme="minorHAnsi" w:hAnsiTheme="minorHAnsi" w:cstheme="minorHAnsi"/>
          <w:i/>
          <w:lang w:bidi="ru-RU"/>
        </w:rPr>
        <w:t>Заказчика</w:t>
      </w:r>
      <w:r w:rsidR="00980027" w:rsidRPr="007D61C8">
        <w:rPr>
          <w:rFonts w:asciiTheme="minorHAnsi" w:hAnsiTheme="minorHAnsi" w:cstheme="minorHAnsi"/>
          <w:i/>
          <w:lang w:bidi="ru-RU"/>
        </w:rPr>
        <w:t xml:space="preserve"> </w:t>
      </w:r>
      <w:r w:rsidR="006B6B81" w:rsidRPr="007D61C8">
        <w:rPr>
          <w:rFonts w:asciiTheme="minorHAnsi" w:hAnsiTheme="minorHAnsi" w:cstheme="minorHAnsi"/>
          <w:i/>
          <w:lang w:bidi="ru-RU"/>
        </w:rPr>
        <w:t>Подрядчик</w:t>
      </w:r>
      <w:r w:rsidR="00980027" w:rsidRPr="007D61C8">
        <w:rPr>
          <w:rFonts w:asciiTheme="minorHAnsi" w:hAnsiTheme="minorHAnsi" w:cstheme="minorHAnsi"/>
          <w:lang w:bidi="ru-RU"/>
        </w:rPr>
        <w:t xml:space="preserve"> обязан предоставить копии договоров, заключенных им с третьими лицами</w:t>
      </w:r>
      <w:r w:rsidR="00BC6223" w:rsidRPr="007D61C8">
        <w:rPr>
          <w:rFonts w:asciiTheme="minorHAnsi" w:hAnsiTheme="minorHAnsi" w:cstheme="minorHAnsi"/>
          <w:lang w:bidi="ru-RU"/>
        </w:rPr>
        <w:t>,</w:t>
      </w:r>
      <w:r w:rsidR="00980027" w:rsidRPr="007D61C8">
        <w:rPr>
          <w:rFonts w:asciiTheme="minorHAnsi" w:hAnsiTheme="minorHAnsi" w:cstheme="minorHAnsi"/>
          <w:lang w:bidi="ru-RU"/>
        </w:rPr>
        <w:t xml:space="preserve"> и, в случае наличия у </w:t>
      </w:r>
      <w:r w:rsidR="006B6B81" w:rsidRPr="007D61C8">
        <w:rPr>
          <w:rFonts w:asciiTheme="minorHAnsi" w:hAnsiTheme="minorHAnsi" w:cstheme="minorHAnsi"/>
          <w:i/>
          <w:lang w:bidi="ru-RU"/>
        </w:rPr>
        <w:t>Заказчика</w:t>
      </w:r>
      <w:r w:rsidR="00980027" w:rsidRPr="007D61C8">
        <w:rPr>
          <w:rFonts w:asciiTheme="minorHAnsi" w:hAnsiTheme="minorHAnsi" w:cstheme="minorHAnsi"/>
          <w:lang w:bidi="ru-RU"/>
        </w:rPr>
        <w:t xml:space="preserve"> замечаний по тексту, обеспечить внесение в договор соответствующих изменений.</w:t>
      </w:r>
    </w:p>
    <w:p w:rsidR="00530178" w:rsidRPr="007D61C8" w:rsidRDefault="00530178" w:rsidP="00893F9D">
      <w:pPr>
        <w:spacing w:line="240" w:lineRule="exact"/>
        <w:ind w:firstLine="708"/>
        <w:jc w:val="both"/>
        <w:rPr>
          <w:rStyle w:val="11"/>
          <w:rFonts w:asciiTheme="minorHAnsi" w:hAnsiTheme="minorHAnsi" w:cstheme="minorHAnsi"/>
          <w:color w:val="383B42"/>
        </w:rPr>
      </w:pPr>
      <w:r w:rsidRPr="007D61C8">
        <w:rPr>
          <w:rFonts w:asciiTheme="minorHAnsi" w:hAnsiTheme="minorHAnsi" w:cstheme="minorHAnsi"/>
        </w:rPr>
        <w:t>1.</w:t>
      </w:r>
      <w:r w:rsidR="001F0941" w:rsidRPr="007D61C8">
        <w:rPr>
          <w:rFonts w:asciiTheme="minorHAnsi" w:hAnsiTheme="minorHAnsi" w:cstheme="minorHAnsi"/>
        </w:rPr>
        <w:t>5</w:t>
      </w:r>
      <w:r w:rsidR="00C62BB6" w:rsidRPr="007D61C8">
        <w:rPr>
          <w:rFonts w:asciiTheme="minorHAnsi" w:hAnsiTheme="minorHAnsi" w:cstheme="minorHAnsi"/>
        </w:rPr>
        <w:tab/>
      </w:r>
      <w:r w:rsidRPr="007D61C8">
        <w:rPr>
          <w:rFonts w:asciiTheme="minorHAnsi" w:hAnsiTheme="minorHAnsi" w:cstheme="minorHAnsi"/>
        </w:rPr>
        <w:t xml:space="preserve"> </w:t>
      </w:r>
      <w:r w:rsidR="00C44577" w:rsidRPr="007D61C8">
        <w:rPr>
          <w:rFonts w:asciiTheme="minorHAnsi" w:hAnsiTheme="minorHAnsi" w:cstheme="minorHAnsi"/>
          <w:i/>
        </w:rPr>
        <w:t>Заказчик</w:t>
      </w:r>
      <w:r w:rsidRPr="007D61C8">
        <w:rPr>
          <w:rFonts w:asciiTheme="minorHAnsi" w:hAnsiTheme="minorHAnsi" w:cstheme="minorHAnsi"/>
        </w:rPr>
        <w:t xml:space="preserve"> оставляет за собой право проводить независимые проверки соблюдения требований настоящего Соглашения на </w:t>
      </w:r>
      <w:r w:rsidR="00BD6D2A" w:rsidRPr="007D61C8">
        <w:rPr>
          <w:rFonts w:asciiTheme="minorHAnsi" w:hAnsiTheme="minorHAnsi" w:cstheme="minorHAnsi"/>
        </w:rPr>
        <w:t>территории</w:t>
      </w:r>
      <w:r w:rsidRPr="007D61C8">
        <w:rPr>
          <w:rFonts w:asciiTheme="minorHAnsi" w:hAnsiTheme="minorHAnsi" w:cstheme="minorHAnsi"/>
        </w:rPr>
        <w:t xml:space="preserve"> и объектах выполнения работ</w:t>
      </w:r>
      <w:r w:rsidR="00175D7E" w:rsidRPr="007D61C8">
        <w:rPr>
          <w:rFonts w:asciiTheme="minorHAnsi" w:hAnsiTheme="minorHAnsi" w:cstheme="minorHAnsi"/>
        </w:rPr>
        <w:t xml:space="preserve"> (оказания услуг)</w:t>
      </w:r>
      <w:r w:rsidR="00C62BB6" w:rsidRPr="007D61C8">
        <w:rPr>
          <w:rFonts w:asciiTheme="minorHAnsi" w:hAnsiTheme="minorHAnsi" w:cstheme="minorHAnsi"/>
        </w:rPr>
        <w:t xml:space="preserve"> </w:t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="00BD6D2A" w:rsidRPr="007D61C8">
        <w:rPr>
          <w:rFonts w:asciiTheme="minorHAnsi" w:hAnsiTheme="minorHAnsi" w:cstheme="minorHAnsi"/>
          <w:i/>
        </w:rPr>
        <w:t>ом</w:t>
      </w:r>
      <w:r w:rsidRPr="007D61C8">
        <w:rPr>
          <w:rFonts w:asciiTheme="minorHAnsi" w:hAnsiTheme="minorHAnsi" w:cstheme="minorHAnsi"/>
        </w:rPr>
        <w:t>. Результаты</w:t>
      </w:r>
      <w:r w:rsidR="00C62BB6" w:rsidRPr="007D61C8">
        <w:rPr>
          <w:rFonts w:asciiTheme="minorHAnsi" w:hAnsiTheme="minorHAnsi" w:cstheme="minorHAnsi"/>
        </w:rPr>
        <w:t xml:space="preserve"> </w:t>
      </w:r>
      <w:r w:rsidRPr="007D61C8">
        <w:rPr>
          <w:rFonts w:asciiTheme="minorHAnsi" w:hAnsiTheme="minorHAnsi" w:cstheme="minorHAnsi"/>
        </w:rPr>
        <w:t>проверок</w:t>
      </w:r>
      <w:r w:rsidR="00175D7E" w:rsidRPr="007D61C8">
        <w:rPr>
          <w:rFonts w:asciiTheme="minorHAnsi" w:hAnsiTheme="minorHAnsi" w:cstheme="minorHAnsi"/>
        </w:rPr>
        <w:t xml:space="preserve"> фиксируются и </w:t>
      </w:r>
      <w:r w:rsidRPr="007D61C8">
        <w:rPr>
          <w:rFonts w:asciiTheme="minorHAnsi" w:hAnsiTheme="minorHAnsi" w:cstheme="minorHAnsi"/>
        </w:rPr>
        <w:t>предоставл</w:t>
      </w:r>
      <w:r w:rsidR="00C62BB6" w:rsidRPr="007D61C8">
        <w:rPr>
          <w:rFonts w:asciiTheme="minorHAnsi" w:hAnsiTheme="minorHAnsi" w:cstheme="minorHAnsi"/>
        </w:rPr>
        <w:t>яются</w:t>
      </w:r>
      <w:r w:rsidRPr="007D61C8">
        <w:rPr>
          <w:rFonts w:asciiTheme="minorHAnsi" w:hAnsiTheme="minorHAnsi" w:cstheme="minorHAnsi"/>
        </w:rPr>
        <w:t xml:space="preserve"> </w:t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="00BD6D2A" w:rsidRPr="007D61C8">
        <w:rPr>
          <w:rFonts w:asciiTheme="minorHAnsi" w:hAnsiTheme="minorHAnsi" w:cstheme="minorHAnsi"/>
          <w:i/>
        </w:rPr>
        <w:t>у</w:t>
      </w:r>
      <w:r w:rsidR="00175D7E" w:rsidRPr="007D61C8">
        <w:rPr>
          <w:rFonts w:asciiTheme="minorHAnsi" w:hAnsiTheme="minorHAnsi" w:cstheme="minorHAnsi"/>
        </w:rPr>
        <w:t xml:space="preserve"> в порядке п. 3.3. настоящего Соглашения.</w:t>
      </w:r>
      <w:r w:rsidR="00980027" w:rsidRPr="007D61C8">
        <w:rPr>
          <w:rFonts w:asciiTheme="minorHAnsi" w:hAnsiTheme="minorHAnsi" w:cstheme="minorHAnsi"/>
        </w:rPr>
        <w:t xml:space="preserve"> В случае выявления нарушений </w:t>
      </w:r>
      <w:r w:rsidR="00C44577" w:rsidRPr="007D61C8">
        <w:rPr>
          <w:rFonts w:asciiTheme="minorHAnsi" w:hAnsiTheme="minorHAnsi" w:cstheme="minorHAnsi"/>
          <w:i/>
        </w:rPr>
        <w:t>Заказчик</w:t>
      </w:r>
      <w:r w:rsidR="00980027" w:rsidRPr="007D61C8">
        <w:rPr>
          <w:rFonts w:asciiTheme="minorHAnsi" w:hAnsiTheme="minorHAnsi" w:cstheme="minorHAnsi"/>
        </w:rPr>
        <w:t xml:space="preserve"> фиксирует описание соответствующего нарушения и определяет сроки их устранения. </w:t>
      </w:r>
      <w:r w:rsidR="006B6B81" w:rsidRPr="007D61C8">
        <w:rPr>
          <w:rFonts w:asciiTheme="minorHAnsi" w:hAnsiTheme="minorHAnsi" w:cstheme="minorHAnsi"/>
          <w:i/>
        </w:rPr>
        <w:t>Подрядчик</w:t>
      </w:r>
      <w:r w:rsidR="00980027" w:rsidRPr="007D61C8">
        <w:rPr>
          <w:rFonts w:asciiTheme="minorHAnsi" w:hAnsiTheme="minorHAnsi" w:cstheme="minorHAnsi"/>
        </w:rPr>
        <w:t xml:space="preserve">, </w:t>
      </w:r>
      <w:r w:rsidRPr="007D61C8">
        <w:rPr>
          <w:rFonts w:asciiTheme="minorHAnsi" w:hAnsiTheme="minorHAnsi" w:cstheme="minorHAnsi"/>
        </w:rPr>
        <w:t>в свою очередь</w:t>
      </w:r>
      <w:r w:rsidR="00980027" w:rsidRPr="007D61C8">
        <w:rPr>
          <w:rFonts w:asciiTheme="minorHAnsi" w:hAnsiTheme="minorHAnsi" w:cstheme="minorHAnsi"/>
        </w:rPr>
        <w:t>,</w:t>
      </w:r>
      <w:r w:rsidRPr="007D61C8">
        <w:rPr>
          <w:rFonts w:asciiTheme="minorHAnsi" w:hAnsiTheme="minorHAnsi" w:cstheme="minorHAnsi"/>
        </w:rPr>
        <w:t xml:space="preserve"> обязан устранить выявленные представителями </w:t>
      </w:r>
      <w:r w:rsidR="006B6B81" w:rsidRPr="007D61C8">
        <w:rPr>
          <w:rFonts w:asciiTheme="minorHAnsi" w:hAnsiTheme="minorHAnsi" w:cstheme="minorHAnsi"/>
          <w:i/>
        </w:rPr>
        <w:t>Заказчика</w:t>
      </w:r>
      <w:r w:rsidRPr="007D61C8">
        <w:rPr>
          <w:rFonts w:asciiTheme="minorHAnsi" w:hAnsiTheme="minorHAnsi" w:cstheme="minorHAnsi"/>
        </w:rPr>
        <w:t xml:space="preserve"> нарушения с последующим уведомлением </w:t>
      </w:r>
      <w:r w:rsidR="006B6B81" w:rsidRPr="007D61C8">
        <w:rPr>
          <w:rFonts w:asciiTheme="minorHAnsi" w:hAnsiTheme="minorHAnsi" w:cstheme="minorHAnsi"/>
          <w:i/>
        </w:rPr>
        <w:t>Заказчика</w:t>
      </w:r>
      <w:r w:rsidRPr="007D61C8">
        <w:rPr>
          <w:rFonts w:asciiTheme="minorHAnsi" w:hAnsiTheme="minorHAnsi" w:cstheme="minorHAnsi"/>
        </w:rPr>
        <w:t xml:space="preserve"> о проделанной работе</w:t>
      </w:r>
      <w:r w:rsidR="00C62BB6" w:rsidRPr="007D61C8">
        <w:rPr>
          <w:rFonts w:asciiTheme="minorHAnsi" w:hAnsiTheme="minorHAnsi" w:cstheme="minorHAnsi"/>
        </w:rPr>
        <w:t>.</w:t>
      </w:r>
    </w:p>
    <w:p w:rsidR="00530178" w:rsidRPr="007D61C8" w:rsidRDefault="00530178" w:rsidP="00893F9D">
      <w:pPr>
        <w:pStyle w:val="a5"/>
        <w:shd w:val="clear" w:color="auto" w:fill="auto"/>
        <w:spacing w:line="240" w:lineRule="exact"/>
        <w:ind w:firstLine="0"/>
        <w:jc w:val="both"/>
        <w:rPr>
          <w:rStyle w:val="11"/>
          <w:rFonts w:asciiTheme="minorHAnsi" w:hAnsiTheme="minorHAnsi" w:cstheme="minorHAnsi"/>
          <w:color w:val="383B42"/>
          <w:sz w:val="24"/>
          <w:szCs w:val="24"/>
        </w:rPr>
      </w:pPr>
    </w:p>
    <w:p w:rsidR="001F0941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b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2</w:t>
      </w:r>
      <w:r w:rsidR="00BA2166"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.</w:t>
      </w:r>
      <w:r w:rsidR="00BA2166"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ab/>
        <w:t>Осн</w:t>
      </w:r>
      <w:r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овные требования в области охраны труда, охраны окружающей среды, промышленной и пожарной безопасности</w:t>
      </w:r>
      <w:r w:rsidR="00923390"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.</w:t>
      </w:r>
    </w:p>
    <w:p w:rsidR="00BA2166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2.1.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>До начала работ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информирует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 назначении лица, ответственного со стороны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за организацию работ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на территории</w:t>
      </w:r>
      <w:r w:rsidR="00BC622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объектах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BA2166" w:rsidRPr="007D61C8" w:rsidRDefault="00BA216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hAnsiTheme="minorHAnsi" w:cstheme="minorHAnsi"/>
          <w:color w:val="auto"/>
        </w:rPr>
        <w:lastRenderedPageBreak/>
        <w:t>2.2</w:t>
      </w:r>
      <w:r w:rsidR="00923390" w:rsidRPr="007D61C8">
        <w:rPr>
          <w:rFonts w:asciiTheme="minorHAnsi" w:hAnsiTheme="minorHAnsi" w:cstheme="minorHAnsi"/>
          <w:color w:val="auto"/>
        </w:rPr>
        <w:t>.</w:t>
      </w:r>
      <w:r w:rsidRPr="007D61C8">
        <w:rPr>
          <w:rFonts w:asciiTheme="minorHAnsi" w:hAnsiTheme="minorHAnsi" w:cstheme="minorHAnsi"/>
          <w:color w:val="auto"/>
        </w:rPr>
        <w:tab/>
      </w:r>
      <w:r w:rsidR="006B6B81" w:rsidRPr="007D61C8">
        <w:rPr>
          <w:rFonts w:asciiTheme="minorHAnsi" w:hAnsiTheme="minorHAnsi" w:cstheme="minorHAnsi"/>
          <w:i/>
          <w:color w:val="auto"/>
        </w:rPr>
        <w:t>Подрядчик</w:t>
      </w:r>
      <w:r w:rsidRPr="007D61C8">
        <w:rPr>
          <w:rFonts w:asciiTheme="minorHAnsi" w:hAnsiTheme="minorHAnsi" w:cstheme="minorHAnsi"/>
          <w:i/>
          <w:color w:val="auto"/>
        </w:rPr>
        <w:t xml:space="preserve"> </w:t>
      </w:r>
      <w:r w:rsidRPr="007D61C8">
        <w:rPr>
          <w:rFonts w:asciiTheme="minorHAnsi" w:hAnsiTheme="minorHAnsi" w:cstheme="minorHAnsi"/>
          <w:color w:val="auto"/>
        </w:rPr>
        <w:t>до начала выполнения работ</w:t>
      </w:r>
      <w:r w:rsidR="00BC6223" w:rsidRPr="007D61C8">
        <w:rPr>
          <w:rFonts w:asciiTheme="minorHAnsi" w:hAnsiTheme="minorHAnsi" w:cstheme="minorHAnsi"/>
          <w:color w:val="auto"/>
        </w:rPr>
        <w:t xml:space="preserve"> </w:t>
      </w:r>
      <w:r w:rsidRPr="007D61C8">
        <w:rPr>
          <w:rFonts w:asciiTheme="minorHAnsi" w:hAnsiTheme="minorHAnsi" w:cstheme="minorHAnsi"/>
          <w:color w:val="auto"/>
        </w:rPr>
        <w:t xml:space="preserve">представляет </w:t>
      </w:r>
      <w:r w:rsidR="00C44577" w:rsidRPr="007D61C8">
        <w:rPr>
          <w:rFonts w:asciiTheme="minorHAnsi" w:hAnsiTheme="minorHAnsi" w:cstheme="minorHAnsi"/>
          <w:i/>
          <w:color w:val="auto"/>
        </w:rPr>
        <w:t>Заказчику</w:t>
      </w:r>
      <w:r w:rsidRPr="007D61C8">
        <w:rPr>
          <w:rFonts w:asciiTheme="minorHAnsi" w:hAnsiTheme="minorHAnsi" w:cstheme="minorHAnsi"/>
          <w:color w:val="auto"/>
        </w:rPr>
        <w:t xml:space="preserve"> приказы о назначении лиц, ответственных:</w:t>
      </w:r>
    </w:p>
    <w:p w:rsidR="00BA2166" w:rsidRPr="007D61C8" w:rsidRDefault="00BA2166" w:rsidP="00893F9D">
      <w:pPr>
        <w:widowControl/>
        <w:numPr>
          <w:ilvl w:val="0"/>
          <w:numId w:val="2"/>
        </w:numPr>
        <w:spacing w:line="240" w:lineRule="exact"/>
        <w:ind w:firstLine="709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за обеспечение</w:t>
      </w:r>
      <w:r w:rsidR="002F748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06A7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соблюдения </w:t>
      </w:r>
      <w:r w:rsidR="002F748A" w:rsidRPr="007D61C8">
        <w:rPr>
          <w:rFonts w:asciiTheme="minorHAnsi" w:eastAsiaTheme="minorHAnsi" w:hAnsiTheme="minorHAnsi" w:cstheme="minorHAnsi"/>
          <w:color w:val="auto"/>
          <w:lang w:eastAsia="en-US"/>
        </w:rPr>
        <w:t>требований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охраны труда,</w:t>
      </w:r>
      <w:r w:rsidR="00606A7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охраны окружающей среды,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промышлен</w:t>
      </w:r>
      <w:r w:rsidR="002F748A" w:rsidRPr="007D61C8">
        <w:rPr>
          <w:rFonts w:asciiTheme="minorHAnsi" w:eastAsiaTheme="minorHAnsi" w:hAnsiTheme="minorHAnsi" w:cstheme="minorHAnsi"/>
          <w:color w:val="auto"/>
          <w:lang w:eastAsia="en-US"/>
        </w:rPr>
        <w:t>ной 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2F748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пожарной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безопасности;</w:t>
      </w:r>
    </w:p>
    <w:p w:rsidR="00BA2166" w:rsidRPr="007D61C8" w:rsidRDefault="00606A7D" w:rsidP="00893F9D">
      <w:pPr>
        <w:widowControl/>
        <w:numPr>
          <w:ilvl w:val="0"/>
          <w:numId w:val="2"/>
        </w:numPr>
        <w:spacing w:line="240" w:lineRule="exact"/>
        <w:ind w:firstLine="709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за выполнение 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работ с повышенной опасностью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и выдачу нарядов-допусков 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>(при необходимости);</w:t>
      </w:r>
    </w:p>
    <w:p w:rsidR="00BA2166" w:rsidRPr="007D61C8" w:rsidRDefault="00606A7D" w:rsidP="00893F9D">
      <w:pPr>
        <w:widowControl/>
        <w:numPr>
          <w:ilvl w:val="0"/>
          <w:numId w:val="2"/>
        </w:numPr>
        <w:spacing w:line="240" w:lineRule="exact"/>
        <w:ind w:firstLine="709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за </w:t>
      </w:r>
      <w:r w:rsidR="00BA2166" w:rsidRPr="007D61C8">
        <w:rPr>
          <w:rFonts w:asciiTheme="minorHAnsi" w:eastAsiaTheme="minorHAnsi" w:hAnsiTheme="minorHAnsi" w:cstheme="minorHAnsi"/>
          <w:color w:val="auto"/>
          <w:lang w:eastAsia="en-US"/>
        </w:rPr>
        <w:t>электробезопасность (при необходимости).</w:t>
      </w:r>
    </w:p>
    <w:p w:rsidR="00605B27" w:rsidRPr="007D61C8" w:rsidRDefault="006E0AD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2.3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персонала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к заявленным работам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в том числе </w:t>
      </w:r>
      <w:r w:rsidR="0068505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документы, подтверждающие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прохождение</w:t>
      </w:r>
      <w:r w:rsidR="0068505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персоналом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обязательного медицинского осмотра и отсутствие медицинских противопоказаний</w:t>
      </w:r>
      <w:r w:rsidR="00605B27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EA39B9" w:rsidRPr="007D61C8" w:rsidRDefault="006E0AD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2.4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.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В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случае привлечения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</w:t>
      </w:r>
      <w:r w:rsidR="00EA39B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убподрядчиков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обязан письменно уведомить об этом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.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полном объеме несет ответственность за безопасное выполнение работ</w:t>
      </w:r>
      <w:r w:rsidR="0068505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4E14B2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</w:t>
      </w:r>
      <w:r w:rsidR="00EA39B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убподрядчик</w:t>
      </w:r>
      <w:r w:rsidR="00EF6F9D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EA39B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м</w:t>
      </w:r>
      <w:r w:rsidR="004E14B2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и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</w:t>
      </w:r>
      <w:r w:rsidR="006E0ADE" w:rsidRPr="007D61C8">
        <w:rPr>
          <w:rFonts w:asciiTheme="minorHAnsi" w:eastAsiaTheme="minorHAnsi" w:hAnsiTheme="minorHAnsi" w:cstheme="minorHAnsi"/>
          <w:color w:val="auto"/>
          <w:lang w:eastAsia="en-US"/>
        </w:rPr>
        <w:t>5</w:t>
      </w:r>
      <w:r w:rsidR="006E0ADE"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Все оборудование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="006E0A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убподрядчик</w:t>
      </w:r>
      <w:r w:rsidR="006E0A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ов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, используемое на территории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объектах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</w:t>
      </w:r>
      <w:r w:rsidR="006E0AD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установленными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требованиями. Копии этих документов должны предоставляться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требованию.</w:t>
      </w:r>
    </w:p>
    <w:p w:rsidR="00EA39B9" w:rsidRPr="007D61C8" w:rsidRDefault="00605B27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2.6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Передача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объектов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для выполнения работ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>на период производства таких работ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оформляется двухсторонним актом-допуском между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Заказчиком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EA39B9" w:rsidRPr="007D61C8" w:rsidRDefault="00605B27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Представитель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923390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присутствии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представителя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обязан лично убедиться в готовности объекта к производству работ</w:t>
      </w:r>
      <w:r w:rsidR="006F13D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</w:t>
      </w:r>
      <w:r w:rsidR="00923390" w:rsidRPr="007D61C8">
        <w:rPr>
          <w:rFonts w:asciiTheme="minorHAnsi" w:eastAsiaTheme="minorHAnsi" w:hAnsiTheme="minorHAnsi" w:cstheme="minorHAnsi"/>
          <w:color w:val="auto"/>
          <w:lang w:eastAsia="en-US"/>
        </w:rPr>
        <w:t>чрезвычайные ситуации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), после чего принимает объект согласно акту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- допуску.</w:t>
      </w:r>
    </w:p>
    <w:p w:rsidR="00EA39B9" w:rsidRPr="007D61C8" w:rsidRDefault="00D904D4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strike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2.7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обязан обеспечить присутствие на территории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объекте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Заказчика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лица (лиц), ответственного(-ых) за вопросы охраны труда, охраны окружающей среды, промышленной и пожарной безопасности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в случа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ях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если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выполняемые работы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потенциально опасны с точки зрения возможных чрезвычайных происшествий, вне зависимости от числа или категории сотрудников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B6648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, задействованных на территории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объекте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Подрядчик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а.</w:t>
      </w:r>
    </w:p>
    <w:p w:rsidR="00A134BF" w:rsidRPr="007D61C8" w:rsidRDefault="00D904D4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2.8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Представители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Подрядчик</w:t>
      </w:r>
      <w:r w:rsidR="00B66489" w:rsidRPr="007D61C8">
        <w:rPr>
          <w:rFonts w:asciiTheme="minorHAnsi" w:eastAsiaTheme="minorHAnsi" w:hAnsiTheme="minorHAnsi" w:cstheme="minorHAnsi"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, ответственные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области охраны труда, охраны окружающей среды, промышленной и пожарной безопасности, работники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B6648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</w:t>
      </w:r>
      <w:r w:rsidR="00EA39B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убподрядчик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ов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должны иметь документы/удостоверения</w:t>
      </w:r>
      <w:r w:rsidR="00B6648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об обучении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/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аттестации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/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электробезопасности, охране труда, промышленной безопасности, а также пропуск на территорию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обязаны предъявлять их работникам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уполномоченным осуществлять контроль за соблюдением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требований </w:t>
      </w:r>
      <w:r w:rsidR="00EA39B9" w:rsidRPr="007D61C8">
        <w:rPr>
          <w:rFonts w:asciiTheme="minorHAnsi" w:eastAsiaTheme="minorHAnsi" w:hAnsiTheme="minorHAnsi" w:cstheme="minorHAnsi"/>
          <w:color w:val="auto"/>
          <w:lang w:eastAsia="en-US"/>
        </w:rPr>
        <w:t>охраны труда, охраны окружающей среды, промышленной и пожарной безопасности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8168AF" w:rsidRPr="007D61C8" w:rsidRDefault="006B6B81" w:rsidP="00893F9D">
      <w:pPr>
        <w:pStyle w:val="a7"/>
        <w:widowControl/>
        <w:numPr>
          <w:ilvl w:val="1"/>
          <w:numId w:val="8"/>
        </w:numPr>
        <w:spacing w:line="240" w:lineRule="exact"/>
        <w:ind w:left="0"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A134BF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="00A134BF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</w:t>
      </w:r>
      <w:r w:rsidR="00D904D4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убподрядчики</w:t>
      </w:r>
      <w:r w:rsidR="00A134BF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D904D4" w:rsidRPr="007D61C8">
        <w:rPr>
          <w:rFonts w:asciiTheme="minorHAnsi" w:eastAsiaTheme="minorHAnsi" w:hAnsiTheme="minorHAnsi" w:cstheme="minorHAnsi"/>
          <w:color w:val="auto"/>
          <w:lang w:eastAsia="en-US"/>
        </w:rPr>
        <w:t>обязаны в любое время допускать к месту проведения работ</w:t>
      </w:r>
      <w:r w:rsidR="00B21BE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D904D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представителей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D904D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E07B9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сотрудников отдела экологии и техносферной безопасности, </w:t>
      </w:r>
      <w:r w:rsidR="00D904D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сотрудников службы безопасности и охранных предприятий, обслуживающих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D904D4" w:rsidRPr="007D61C8">
        <w:rPr>
          <w:rFonts w:asciiTheme="minorHAnsi" w:eastAsiaTheme="minorHAnsi" w:hAnsiTheme="minorHAnsi" w:cstheme="minorHAnsi"/>
          <w:color w:val="auto"/>
          <w:lang w:eastAsia="en-US"/>
        </w:rPr>
        <w:t>, для осуществления контроля и проверок, выполнять их обоснованные требования.</w:t>
      </w:r>
      <w:r w:rsidR="00A134BF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</w:p>
    <w:p w:rsidR="008168AF" w:rsidRPr="007D61C8" w:rsidRDefault="00A134BF" w:rsidP="00893F9D">
      <w:pPr>
        <w:pStyle w:val="a7"/>
        <w:widowControl/>
        <w:spacing w:line="240" w:lineRule="exact"/>
        <w:ind w:left="0"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2.10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Персонал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67552D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до начала работ должен пройти </w:t>
      </w:r>
      <w:r w:rsidR="002778AC" w:rsidRPr="007D61C8">
        <w:rPr>
          <w:rFonts w:asciiTheme="minorHAnsi" w:eastAsiaTheme="minorHAnsi" w:hAnsiTheme="minorHAnsi" w:cstheme="minorHAnsi"/>
          <w:color w:val="auto"/>
          <w:lang w:eastAsia="en-US"/>
        </w:rPr>
        <w:t>вводны</w:t>
      </w:r>
      <w:r w:rsidR="008A0829" w:rsidRPr="007D61C8">
        <w:rPr>
          <w:rFonts w:asciiTheme="minorHAnsi" w:eastAsiaTheme="minorHAnsi" w:hAnsiTheme="minorHAnsi" w:cstheme="minorHAnsi"/>
          <w:color w:val="auto"/>
          <w:lang w:eastAsia="en-US"/>
        </w:rPr>
        <w:t>й</w:t>
      </w:r>
      <w:r w:rsidR="002778AC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инструктаж</w:t>
      </w:r>
      <w:r w:rsidR="008A082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охране труда в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7552D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Обществ</w:t>
      </w:r>
      <w:r w:rsidR="008A0829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е</w:t>
      </w:r>
      <w:r w:rsidR="008168AF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  <w:r w:rsidR="004023F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</w:p>
    <w:p w:rsidR="003451F5" w:rsidRPr="007D61C8" w:rsidRDefault="008168AF" w:rsidP="00893F9D">
      <w:pPr>
        <w:widowControl/>
        <w:spacing w:line="240" w:lineRule="exact"/>
        <w:ind w:firstLine="708"/>
        <w:jc w:val="both"/>
        <w:rPr>
          <w:rFonts w:asciiTheme="minorHAnsi" w:hAnsiTheme="minorHAnsi" w:cstheme="minorHAnsi"/>
          <w:color w:val="auto"/>
        </w:rPr>
      </w:pPr>
      <w:r w:rsidRPr="007D61C8">
        <w:rPr>
          <w:rFonts w:asciiTheme="minorHAnsi" w:hAnsiTheme="minorHAnsi" w:cstheme="minorHAnsi"/>
          <w:color w:val="auto"/>
        </w:rPr>
        <w:t xml:space="preserve">При проведении </w:t>
      </w:r>
      <w:r w:rsidR="007863C0" w:rsidRPr="007D61C8">
        <w:rPr>
          <w:rFonts w:asciiTheme="minorHAnsi" w:hAnsiTheme="minorHAnsi" w:cstheme="minorHAnsi"/>
          <w:color w:val="auto"/>
        </w:rPr>
        <w:t xml:space="preserve">инструктажей </w:t>
      </w:r>
      <w:r w:rsidR="00C44577" w:rsidRPr="007D61C8">
        <w:rPr>
          <w:rFonts w:asciiTheme="minorHAnsi" w:hAnsiTheme="minorHAnsi" w:cstheme="minorHAnsi"/>
          <w:i/>
          <w:color w:val="auto"/>
        </w:rPr>
        <w:t>Заказчик</w:t>
      </w:r>
      <w:r w:rsidR="003451F5" w:rsidRPr="007D61C8">
        <w:rPr>
          <w:rFonts w:asciiTheme="minorHAnsi" w:hAnsiTheme="minorHAnsi" w:cstheme="minorHAnsi"/>
          <w:color w:val="auto"/>
        </w:rPr>
        <w:t xml:space="preserve"> </w:t>
      </w:r>
      <w:r w:rsidRPr="007D61C8">
        <w:rPr>
          <w:rFonts w:asciiTheme="minorHAnsi" w:hAnsiTheme="minorHAnsi" w:cstheme="minorHAnsi"/>
          <w:color w:val="auto"/>
        </w:rPr>
        <w:t xml:space="preserve">информирует работников </w:t>
      </w:r>
      <w:r w:rsidR="006B6B81" w:rsidRPr="007D61C8">
        <w:rPr>
          <w:rFonts w:asciiTheme="minorHAnsi" w:hAnsiTheme="minorHAnsi" w:cstheme="minorHAnsi"/>
          <w:i/>
          <w:color w:val="auto"/>
        </w:rPr>
        <w:t>Подрядчик</w:t>
      </w:r>
      <w:r w:rsidR="0067552D" w:rsidRPr="007D61C8">
        <w:rPr>
          <w:rFonts w:asciiTheme="minorHAnsi" w:hAnsiTheme="minorHAnsi" w:cstheme="minorHAnsi"/>
          <w:i/>
          <w:color w:val="auto"/>
        </w:rPr>
        <w:t>а</w:t>
      </w:r>
      <w:r w:rsidRPr="007D61C8">
        <w:rPr>
          <w:rFonts w:asciiTheme="minorHAnsi" w:hAnsiTheme="minorHAnsi" w:cstheme="minorHAnsi"/>
          <w:color w:val="auto"/>
        </w:rPr>
        <w:t>:</w:t>
      </w:r>
    </w:p>
    <w:p w:rsidR="003451F5" w:rsidRPr="007D61C8" w:rsidRDefault="003451F5" w:rsidP="00893F9D">
      <w:pPr>
        <w:widowControl/>
        <w:spacing w:line="240" w:lineRule="exact"/>
        <w:ind w:firstLine="708"/>
        <w:jc w:val="both"/>
        <w:rPr>
          <w:rStyle w:val="11"/>
          <w:rFonts w:asciiTheme="minorHAnsi" w:hAnsiTheme="minorHAnsi" w:cstheme="minorHAnsi"/>
          <w:color w:val="auto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="00CC4BED"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об опасностях</w:t>
      </w:r>
      <w:r w:rsidR="008168AF" w:rsidRPr="007D61C8">
        <w:rPr>
          <w:rFonts w:asciiTheme="minorHAnsi" w:eastAsiaTheme="minorHAnsi" w:hAnsiTheme="minorHAnsi" w:cstheme="minorHAnsi"/>
          <w:color w:val="auto"/>
          <w:lang w:eastAsia="en-US"/>
        </w:rPr>
        <w:t>, опасных и вредных производственных фактора</w:t>
      </w:r>
      <w:r w:rsidR="00CC4BE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х на территории 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или объекте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CC4BED" w:rsidRPr="007D61C8">
        <w:rPr>
          <w:rFonts w:asciiTheme="minorHAnsi" w:eastAsiaTheme="minorHAnsi" w:hAnsiTheme="minorHAnsi" w:cstheme="minorHAnsi"/>
          <w:color w:val="auto"/>
          <w:lang w:eastAsia="en-US"/>
        </w:rPr>
        <w:t>,</w:t>
      </w:r>
      <w:r w:rsidR="000F01A2"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об</w:t>
      </w:r>
      <w:r w:rsidR="00CC4BE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общих требованиях безопасности, действующих на территории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объекте</w:t>
      </w:r>
      <w:r w:rsidR="000F01A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Заказчика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>,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0F01A2" w:rsidRPr="007D61C8">
        <w:rPr>
          <w:rFonts w:asciiTheme="minorHAnsi" w:eastAsiaTheme="minorHAnsi" w:hAnsiTheme="minorHAnsi" w:cstheme="minorHAnsi"/>
          <w:color w:val="auto"/>
          <w:lang w:eastAsia="en-US"/>
        </w:rPr>
        <w:t>о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0F01A2" w:rsidRPr="007D61C8">
        <w:rPr>
          <w:rFonts w:asciiTheme="minorHAnsi" w:eastAsiaTheme="minorHAnsi" w:hAnsiTheme="minorHAnsi" w:cstheme="minorHAnsi"/>
          <w:color w:val="auto"/>
          <w:lang w:eastAsia="en-US"/>
        </w:rPr>
        <w:t>применении средств индивидуальной защиты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8168AF" w:rsidRPr="007D61C8">
        <w:rPr>
          <w:rStyle w:val="11"/>
          <w:rFonts w:asciiTheme="minorHAnsi" w:hAnsiTheme="minorHAnsi" w:cstheme="minorHAnsi"/>
          <w:color w:val="393B46"/>
        </w:rPr>
        <w:t xml:space="preserve">о </w:t>
      </w:r>
      <w:r w:rsidR="008168AF" w:rsidRPr="007D61C8">
        <w:rPr>
          <w:rStyle w:val="11"/>
          <w:rFonts w:asciiTheme="minorHAnsi" w:hAnsiTheme="minorHAnsi" w:cstheme="minorHAnsi"/>
          <w:color w:val="auto"/>
        </w:rPr>
        <w:t xml:space="preserve">месторасположении и режиме работы, имеющихся на территории </w:t>
      </w:r>
      <w:r w:rsidR="006B6B81" w:rsidRPr="007D61C8">
        <w:rPr>
          <w:rStyle w:val="11"/>
          <w:rFonts w:asciiTheme="minorHAnsi" w:hAnsiTheme="minorHAnsi" w:cstheme="minorHAnsi"/>
          <w:i/>
          <w:color w:val="auto"/>
        </w:rPr>
        <w:t>Заказчика</w:t>
      </w:r>
      <w:r w:rsidR="0067552D" w:rsidRPr="007D61C8">
        <w:rPr>
          <w:rStyle w:val="11"/>
          <w:rFonts w:asciiTheme="minorHAnsi" w:hAnsiTheme="minorHAnsi" w:cstheme="minorHAnsi"/>
          <w:color w:val="auto"/>
        </w:rPr>
        <w:t xml:space="preserve"> </w:t>
      </w:r>
      <w:r w:rsidR="008168AF" w:rsidRPr="007D61C8">
        <w:rPr>
          <w:rStyle w:val="11"/>
          <w:rFonts w:asciiTheme="minorHAnsi" w:hAnsiTheme="minorHAnsi" w:cstheme="minorHAnsi"/>
          <w:color w:val="auto"/>
        </w:rPr>
        <w:t>здравпункт</w:t>
      </w:r>
      <w:r w:rsidR="00EC6540" w:rsidRPr="007D61C8">
        <w:rPr>
          <w:rStyle w:val="11"/>
          <w:rFonts w:asciiTheme="minorHAnsi" w:hAnsiTheme="minorHAnsi" w:cstheme="minorHAnsi"/>
          <w:color w:val="auto"/>
        </w:rPr>
        <w:t>ах</w:t>
      </w:r>
      <w:r w:rsidR="0053797B" w:rsidRPr="007D61C8">
        <w:rPr>
          <w:rStyle w:val="11"/>
          <w:rFonts w:asciiTheme="minorHAnsi" w:hAnsiTheme="minorHAnsi" w:cstheme="minorHAnsi"/>
          <w:color w:val="auto"/>
        </w:rPr>
        <w:t xml:space="preserve">, </w:t>
      </w:r>
      <w:r w:rsidR="000F01A2" w:rsidRPr="007D61C8">
        <w:rPr>
          <w:rStyle w:val="11"/>
          <w:rFonts w:asciiTheme="minorHAnsi" w:hAnsiTheme="minorHAnsi" w:cstheme="minorHAnsi"/>
          <w:color w:val="auto"/>
        </w:rPr>
        <w:t>о действиях персонала в аварийных ситуациях</w:t>
      </w:r>
      <w:r w:rsidR="004023F3" w:rsidRPr="007D61C8">
        <w:rPr>
          <w:rStyle w:val="11"/>
          <w:rFonts w:asciiTheme="minorHAnsi" w:hAnsiTheme="minorHAnsi" w:cstheme="minorHAnsi"/>
          <w:color w:val="auto"/>
        </w:rPr>
        <w:t>;</w:t>
      </w:r>
    </w:p>
    <w:p w:rsidR="004023F3" w:rsidRPr="007D61C8" w:rsidRDefault="004023F3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- о </w:t>
      </w:r>
      <w:r w:rsidRPr="007D61C8">
        <w:rPr>
          <w:rFonts w:asciiTheme="minorHAnsi" w:eastAsiaTheme="minorEastAsia" w:hAnsiTheme="minorHAnsi" w:cstheme="minorHAnsi"/>
        </w:rPr>
        <w:t>специфике деятельности, используемом оборудовании, технологических процессах производства,</w:t>
      </w:r>
      <w:r w:rsidR="00F8709E" w:rsidRPr="007D61C8">
        <w:rPr>
          <w:rFonts w:asciiTheme="minorHAnsi" w:eastAsiaTheme="minorEastAsia" w:hAnsiTheme="minorHAnsi" w:cstheme="minorHAnsi"/>
        </w:rPr>
        <w:t xml:space="preserve"> т</w:t>
      </w:r>
      <w:r w:rsidRPr="007D61C8">
        <w:rPr>
          <w:rFonts w:asciiTheme="minorHAnsi" w:eastAsiaTheme="minorEastAsia" w:hAnsiTheme="minorHAnsi" w:cstheme="minorHAnsi"/>
        </w:rPr>
        <w:t>ребованиях по соблюдению производственной и технологической дисциплины, общих требованиях в области охраны окружающей среды.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2.11. 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>П</w:t>
      </w:r>
      <w:r w:rsidR="00D10392" w:rsidRPr="007D61C8">
        <w:rPr>
          <w:rFonts w:asciiTheme="minorHAnsi" w:eastAsiaTheme="minorHAnsi" w:hAnsiTheme="minorHAnsi" w:cstheme="minorHAnsi"/>
          <w:color w:val="auto"/>
          <w:lang w:eastAsia="en-US"/>
        </w:rPr>
        <w:t>ри выполнении работ на территории</w:t>
      </w:r>
      <w:r w:rsidR="0067552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объектах</w:t>
      </w:r>
      <w:r w:rsidR="00D1039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D10392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67552D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запрещается:</w:t>
      </w:r>
    </w:p>
    <w:p w:rsidR="00744B3E" w:rsidRPr="007D61C8" w:rsidRDefault="00AA531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нарушать требования </w:t>
      </w:r>
      <w:r w:rsidR="0067552D" w:rsidRPr="007D61C8">
        <w:rPr>
          <w:rFonts w:asciiTheme="minorHAnsi" w:eastAsiaTheme="minorHAnsi" w:hAnsiTheme="minorHAnsi" w:cstheme="minorHAnsi"/>
          <w:color w:val="auto"/>
          <w:lang w:eastAsia="en-US"/>
        </w:rPr>
        <w:t>НПА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а также ЛНА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области охраны труда, охраны окружающей среды, промышленной и пожарной безопасности;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допускать к работе </w:t>
      </w:r>
      <w:r w:rsidR="00AA5316" w:rsidRPr="007D61C8">
        <w:rPr>
          <w:rFonts w:asciiTheme="minorHAnsi" w:eastAsiaTheme="minorHAnsi" w:hAnsiTheme="minorHAnsi" w:cstheme="minorHAnsi"/>
          <w:color w:val="auto"/>
          <w:lang w:eastAsia="en-US"/>
        </w:rPr>
        <w:t>сотрудников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 признаками алкогольного, наркотического или токсического опьянения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а также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допускать на территории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пронос (ввоз),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lastRenderedPageBreak/>
        <w:t>нахождение, хранение и употребление веществ, вызывающих алкогольное, наркотическое или токсическое опьянение;</w:t>
      </w:r>
    </w:p>
    <w:p w:rsidR="0053797B" w:rsidRPr="007D61C8" w:rsidRDefault="0053797B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допускать к работе сотрудников, не имеющих необходимой квалификации и не прошедших в установленном порядке инструктажи, обучение, аттестацию в соответствии с характером выполняемых работ;</w:t>
      </w:r>
    </w:p>
    <w:p w:rsidR="00AA5316" w:rsidRPr="007D61C8" w:rsidRDefault="00AA531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допускать к работе сотрудников, не обеспеченных и (или) не применяющих</w:t>
      </w:r>
      <w:r w:rsidRPr="007D61C8">
        <w:rPr>
          <w:rFonts w:asciiTheme="minorHAnsi" w:hAnsiTheme="minorHAnsi" w:cstheme="minorHAnsi"/>
          <w:color w:val="494956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спецодежду, спецобувь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другие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средства индивидуальной </w:t>
      </w:r>
      <w:r w:rsidR="000D7F2C" w:rsidRPr="007D61C8">
        <w:rPr>
          <w:rFonts w:asciiTheme="minorHAnsi" w:eastAsiaTheme="minorHAnsi" w:hAnsiTheme="minorHAnsi" w:cstheme="minorHAnsi"/>
          <w:color w:val="auto"/>
          <w:lang w:eastAsia="en-US"/>
        </w:rPr>
        <w:t>з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ащиты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предусмотренные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нормами и требованиями безопасности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</w:p>
    <w:p w:rsidR="00D10392" w:rsidRPr="007D61C8" w:rsidRDefault="00D1039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производить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работы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53797B" w:rsidRPr="007D61C8">
        <w:rPr>
          <w:rFonts w:asciiTheme="minorHAnsi" w:eastAsiaTheme="minorHAnsi" w:hAnsiTheme="minorHAnsi" w:cstheme="minorHAnsi"/>
          <w:color w:val="auto"/>
          <w:lang w:eastAsia="en-US"/>
        </w:rPr>
        <w:t>при отсутствии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знак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>ов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безопасности и защитны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>х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ограждени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>й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объектов, площадок, участков и других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мест проведения работ;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самовольно изменять условия, последовательность и объем работ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>, услуг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нарушать согласованны</w:t>
      </w:r>
      <w:r w:rsidR="00AA5316" w:rsidRPr="007D61C8">
        <w:rPr>
          <w:rFonts w:asciiTheme="minorHAnsi" w:eastAsiaTheme="minorHAnsi" w:hAnsiTheme="minorHAnsi" w:cstheme="minorHAnsi"/>
          <w:color w:val="auto"/>
          <w:lang w:eastAsia="en-US"/>
        </w:rPr>
        <w:t>е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маршрут</w:t>
      </w:r>
      <w:r w:rsidR="00AA5316" w:rsidRPr="007D61C8">
        <w:rPr>
          <w:rFonts w:asciiTheme="minorHAnsi" w:eastAsiaTheme="minorHAnsi" w:hAnsiTheme="minorHAnsi" w:cstheme="minorHAnsi"/>
          <w:color w:val="auto"/>
          <w:lang w:eastAsia="en-US"/>
        </w:rPr>
        <w:t>ы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движения, а также посещать объекты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за пределами территории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производства работ;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без необходимости находиться в производственных помещениях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744B3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отвлекать работников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во время проведения ими производственных работ;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пользоваться оборудованием и механизмами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без согласования с ним;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курить вне отведенных для этого мест;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накапливать любые виды отходов вне отведенных мест;</w:t>
      </w:r>
    </w:p>
    <w:p w:rsidR="00EF6F9D" w:rsidRPr="007D61C8" w:rsidRDefault="00EF6F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- накапливать отходы производства и потребления, включая твёрдые коммунальные отходы, на контейнерных площадках и в контейнерах, принадлежащих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совместно накапливать твердые коммунальные отходы, промышленные отходы и металлолом, в любых сочетаниях;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 xml:space="preserve">вывозить с территории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отходы</w:t>
      </w:r>
      <w:r w:rsidR="0067552D" w:rsidRPr="007D61C8">
        <w:rPr>
          <w:rFonts w:asciiTheme="minorHAnsi" w:eastAsiaTheme="minorHAnsi" w:hAnsiTheme="minorHAnsi" w:cstheme="minorHAnsi"/>
          <w:color w:val="auto"/>
          <w:lang w:eastAsia="en-US"/>
        </w:rPr>
        <w:t>,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транспортировать</w:t>
      </w:r>
      <w:r w:rsidR="00E74D9C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самостоятельно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74D9C" w:rsidRPr="007D61C8">
        <w:rPr>
          <w:rFonts w:asciiTheme="minorHAnsi" w:eastAsiaTheme="minorHAnsi" w:hAnsiTheme="minorHAnsi" w:cstheme="minorHAnsi"/>
          <w:color w:val="auto"/>
          <w:lang w:eastAsia="en-US"/>
        </w:rPr>
        <w:t>или  с привлечением третьих лиц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74D9C" w:rsidRPr="007D61C8">
        <w:rPr>
          <w:rFonts w:asciiTheme="minorHAnsi" w:eastAsiaTheme="minorHAnsi" w:hAnsiTheme="minorHAnsi" w:cstheme="minorHAnsi"/>
          <w:color w:val="auto"/>
          <w:lang w:eastAsia="en-US"/>
        </w:rPr>
        <w:t>отходы I-IV классов опасности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без лицензии на осуществление деятельности по транспортиро</w:t>
      </w:r>
      <w:r w:rsidR="00E74D9C" w:rsidRPr="007D61C8">
        <w:rPr>
          <w:rFonts w:asciiTheme="minorHAnsi" w:eastAsiaTheme="minorHAnsi" w:hAnsiTheme="minorHAnsi" w:cstheme="minorHAnsi"/>
          <w:color w:val="auto"/>
          <w:lang w:eastAsia="en-US"/>
        </w:rPr>
        <w:t>ванию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отходов I-IV классов опасности;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сжига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ть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любы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>е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вид</w:t>
      </w:r>
      <w:r w:rsidR="009D55C5" w:rsidRPr="007D61C8">
        <w:rPr>
          <w:rFonts w:asciiTheme="minorHAnsi" w:eastAsiaTheme="minorHAnsi" w:hAnsiTheme="minorHAnsi" w:cstheme="minorHAnsi"/>
          <w:color w:val="auto"/>
          <w:lang w:eastAsia="en-US"/>
        </w:rPr>
        <w:t>ы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отходов на территории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объектах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хранить емкости с горюче-смазочными материалами, красками и растворителями на почве без поддонов;</w:t>
      </w:r>
    </w:p>
    <w:p w:rsidR="00907337" w:rsidRPr="007D61C8" w:rsidRDefault="00907337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допускать сброс и слив отходов производства и потребления, химических веществ, нефтепродуктов и др. в системы канализации и на грунт;</w:t>
      </w:r>
    </w:p>
    <w:p w:rsidR="00EA39B9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хранить нефтепродукты в резервуарах без маркировки, с открытыми крышками;</w:t>
      </w:r>
    </w:p>
    <w:p w:rsidR="00AA5316" w:rsidRPr="007D61C8" w:rsidRDefault="00EA39B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</w:t>
      </w:r>
      <w:r w:rsidR="00EF6F9D" w:rsidRPr="007D61C8">
        <w:rPr>
          <w:rFonts w:asciiTheme="minorHAnsi" w:eastAsiaTheme="minorHAnsi" w:hAnsiTheme="minorHAnsi" w:cstheme="minorHAnsi"/>
          <w:color w:val="auto"/>
          <w:lang w:eastAsia="en-US"/>
        </w:rPr>
        <w:t>, паспорта безопасности химической продукции</w:t>
      </w:r>
      <w:r w:rsidR="005D45EF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др.</w:t>
      </w:r>
      <w:r w:rsidR="00E74D9C"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</w:p>
    <w:p w:rsidR="00744B3E" w:rsidRPr="007D61C8" w:rsidRDefault="00744B3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AA5316"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="00AA5316"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применять в работе открытый огонь, кроме работ, технология которых предусматривает применение открытого огня;</w:t>
      </w:r>
    </w:p>
    <w:p w:rsidR="00744B3E" w:rsidRPr="007D61C8" w:rsidRDefault="00744B3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хранить баллоны со сжатыми и сжиженными газами и емкости с легковоспламеняющимися жидкостями (краски, растворители и т.п.) на рабочем месте после окончания работ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>, оказания услуг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;</w:t>
      </w:r>
    </w:p>
    <w:p w:rsidR="002C3305" w:rsidRPr="007D61C8" w:rsidRDefault="00E3100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2C330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эксплуатировать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электрооборудование</w:t>
      </w:r>
      <w:r w:rsidR="002C330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 видимыми нарушениями изоляции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2C3305" w:rsidRPr="007D61C8">
        <w:rPr>
          <w:rFonts w:asciiTheme="minorHAnsi" w:eastAsiaTheme="minorHAnsi" w:hAnsiTheme="minorHAnsi" w:cstheme="minorHAnsi"/>
          <w:color w:val="auto"/>
          <w:lang w:eastAsia="en-US"/>
        </w:rPr>
        <w:t>использовать временную проводку, не предназначенн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ую</w:t>
      </w:r>
      <w:r w:rsidR="002C3305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своим характеристикам для питания применяемых приборов; оставлять без присмотра включенными в электрическую сеть электроприборы;</w:t>
      </w:r>
    </w:p>
    <w:p w:rsidR="00E31006" w:rsidRPr="007D61C8" w:rsidRDefault="00E3100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-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загромождать эвакуационные пути и выходы различными материалами, изделиями, оборудованием, производственными отходами, мусором и другими предметами, а также забивать двери эвакуационных выходов, закрывать двери эвакуационных выходов на запоры.</w:t>
      </w:r>
    </w:p>
    <w:p w:rsidR="00426D73" w:rsidRPr="007D61C8" w:rsidRDefault="00EF6F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2.12. До начала выполнения работ (оказания услуг)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согласовывает с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места</w:t>
      </w:r>
      <w:r w:rsidR="00426D7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способы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накопления отходов, </w:t>
      </w:r>
      <w:r w:rsidR="00D86C2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а также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периодичность их вывоза.</w:t>
      </w:r>
      <w:r w:rsidR="00426D7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</w:p>
    <w:p w:rsidR="00E31006" w:rsidRPr="007D61C8" w:rsidRDefault="00426D73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Места накопления отходов должны иметь маркировку с указанием наименования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67552D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, вместимости тары, наименования отхода по Федеральному классификационному каталогу отходов, класса опасности и контактных данных ответственного за содержание площадки.</w:t>
      </w:r>
    </w:p>
    <w:p w:rsidR="00E31006" w:rsidRPr="007D61C8" w:rsidRDefault="00E3100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b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3. Ответственность.</w:t>
      </w:r>
    </w:p>
    <w:p w:rsidR="00E31006" w:rsidRPr="007D61C8" w:rsidRDefault="00E3100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3.1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  <w:t>За нарушение требований охраны труда, охраны окружающей среды, промышленной и пожарной безопасности</w:t>
      </w:r>
      <w:r w:rsidRPr="007D61C8">
        <w:rPr>
          <w:rFonts w:asciiTheme="minorHAnsi" w:hAnsiTheme="minorHAnsi" w:cstheme="minorHAnsi"/>
          <w:color w:val="313239"/>
          <w:shd w:val="clear" w:color="auto" w:fill="FFFFFF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при выполнении работ (оказании услуг) на территории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объектах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несет ответственность, предусмотренную действующим законодательством и настоящим Соглашением.</w:t>
      </w:r>
    </w:p>
    <w:p w:rsidR="000B7FA1" w:rsidRPr="007D61C8" w:rsidRDefault="001F0941" w:rsidP="00893F9D">
      <w:pPr>
        <w:spacing w:line="240" w:lineRule="exact"/>
        <w:ind w:firstLine="709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3.2</w:t>
      </w:r>
      <w:r w:rsidR="000B7FA1" w:rsidRPr="007D61C8">
        <w:rPr>
          <w:rFonts w:ascii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самостоятельно несет ответственность за допущенные им или </w:t>
      </w:r>
      <w:r w:rsidR="000B7FA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lastRenderedPageBreak/>
        <w:t>субподрядчиком</w:t>
      </w:r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нарушения требований 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НПА и </w:t>
      </w:r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ЛНА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>, включая оплату штрафов, пеней, а также возмещени</w:t>
      </w:r>
      <w:r w:rsidR="00EC6540" w:rsidRPr="007D61C8">
        <w:rPr>
          <w:rFonts w:asciiTheme="minorHAnsi" w:eastAsiaTheme="minorHAnsi" w:hAnsiTheme="minorHAnsi" w:cstheme="minorHAnsi"/>
          <w:color w:val="auto"/>
          <w:lang w:eastAsia="en-US"/>
        </w:rPr>
        <w:t>е</w:t>
      </w:r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proofErr w:type="gramStart"/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>причиненного</w:t>
      </w:r>
      <w:proofErr w:type="gramEnd"/>
      <w:r w:rsidR="000B7FA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связи с этим вреда.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</w:p>
    <w:p w:rsidR="00222C88" w:rsidRPr="007D61C8" w:rsidRDefault="001F0941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3.3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bookmarkStart w:id="3" w:name="_Hlk186028033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Работники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уполномоченные </w:t>
      </w:r>
      <w:bookmarkEnd w:id="3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в области охраны труда, охраны окружающей среды, промышленной и пожарной безопасности,</w:t>
      </w:r>
      <w:r w:rsidR="0089515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либо третьи лица, привлеченные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Заказчиком</w:t>
      </w:r>
      <w:r w:rsidR="0089515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для осуществления контроля,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обнаружившие факт нарушения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5A3D83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и/или его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субподрядчиками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требований охраны труда, охраны окружающей среды, промышленной и пожарной безопасности, оформляют акт о выявленном нарушении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указанных требований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. Акт составляется 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>с участием</w:t>
      </w:r>
      <w:r w:rsidR="00E73B0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ответственного представителя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5A3D83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подписывается </w:t>
      </w:r>
      <w:bookmarkStart w:id="4" w:name="_Hlk186028244"/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представителями </w:t>
      </w:r>
      <w:bookmarkEnd w:id="4"/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5A3D8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5A3D83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. В случае отсутствия на </w:t>
      </w:r>
      <w:r w:rsidR="005A3D83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территории или 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>объекте</w:t>
      </w:r>
      <w:r w:rsidR="00EC6540" w:rsidRPr="007D61C8">
        <w:rPr>
          <w:rFonts w:asciiTheme="minorHAnsi" w:eastAsiaTheme="minorHAnsi" w:hAnsiTheme="minorHAnsi" w:cstheme="minorHAnsi"/>
          <w:i/>
          <w:iCs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iCs/>
          <w:color w:val="auto"/>
          <w:lang w:eastAsia="en-US"/>
        </w:rPr>
        <w:t>Заказчика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ответственного представителя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5A3D83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его отказе от участия в составлении акта, представителем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CF35F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акте делается соответствующая отметка.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Если при выявлении нарушения производилась фотосъемка, соответствующие материалы прикладываются к акту. </w:t>
      </w:r>
    </w:p>
    <w:p w:rsidR="000B7FA1" w:rsidRPr="007D61C8" w:rsidRDefault="00CF35FA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>Копия акта о нарушении любым способом</w:t>
      </w:r>
      <w:r w:rsidR="0089515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направляется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895158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у</w:t>
      </w:r>
      <w:r w:rsidR="00222C88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.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222C88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="00222C88" w:rsidRPr="007D61C8">
        <w:rPr>
          <w:rFonts w:asciiTheme="minorHAnsi" w:eastAsiaTheme="minorHAnsi" w:hAnsiTheme="minorHAnsi" w:cstheme="minorHAnsi"/>
          <w:color w:val="auto"/>
          <w:lang w:eastAsia="en-US"/>
        </w:rPr>
        <w:t>неза</w:t>
      </w:r>
      <w:r w:rsidR="00827EF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медлительно принимает меры для </w:t>
      </w:r>
      <w:r w:rsidR="001F0941" w:rsidRPr="007D61C8">
        <w:rPr>
          <w:rFonts w:asciiTheme="minorHAnsi" w:eastAsiaTheme="minorHAnsi" w:hAnsiTheme="minorHAnsi" w:cstheme="minorHAnsi"/>
          <w:color w:val="auto"/>
          <w:lang w:eastAsia="en-US"/>
        </w:rPr>
        <w:t>устранени</w:t>
      </w:r>
      <w:r w:rsidR="00827EF2" w:rsidRPr="007D61C8">
        <w:rPr>
          <w:rFonts w:asciiTheme="minorHAnsi" w:eastAsiaTheme="minorHAnsi" w:hAnsiTheme="minorHAnsi" w:cstheme="minorHAnsi"/>
          <w:color w:val="auto"/>
          <w:lang w:eastAsia="en-US"/>
        </w:rPr>
        <w:t>я выявленных нарушений</w:t>
      </w:r>
      <w:r w:rsidR="001F0941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>в сроки, указанные в акте.</w:t>
      </w:r>
    </w:p>
    <w:p w:rsidR="00895158" w:rsidRPr="007D61C8" w:rsidRDefault="00895158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Отказ работника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 подписания акта не является препятствием для применения ответственности (в том числе, но не исключительно, взыскание штрафа). Акт, оформленный в соответствии с настоящим пунктом, является достаточным основанием для предъявления претензии и взыскания штрафа и убытков.</w:t>
      </w:r>
    </w:p>
    <w:p w:rsidR="0036558E" w:rsidRPr="007D61C8" w:rsidRDefault="009711F3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Кроме того, факт нарушения может быть подтвержден соответствующим актом</w:t>
      </w:r>
      <w:r w:rsidR="0024413C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предписанием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или</w:t>
      </w:r>
      <w:r w:rsidR="0024413C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иным документом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контролирующих и надзорных органов.</w:t>
      </w:r>
    </w:p>
    <w:p w:rsidR="000B7FA1" w:rsidRPr="007D61C8" w:rsidRDefault="000B7FA1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3.4 При наличии вины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установленной в результате внутреннего расследования, за аварии, инциденты и несчастные случаи, которые произошли в процессе выполнения обязательств по 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Д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оговору,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обязуется возместить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причиненные убытки.</w:t>
      </w:r>
    </w:p>
    <w:p w:rsidR="007A015D" w:rsidRPr="007D61C8" w:rsidRDefault="00827EF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5</w:t>
      </w:r>
      <w:r w:rsidR="0036558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7A015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требованию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обязуется выплатить 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последнему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>штраф за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>нарушени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я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требований охраны труда, охраны окружающей среды, промышленной и пожарной безопасности,</w:t>
      </w:r>
      <w:r w:rsidR="007A015D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размер которого определяется в следующем порядке:</w:t>
      </w:r>
    </w:p>
    <w:p w:rsidR="00F9133E" w:rsidRPr="007D61C8" w:rsidRDefault="00827EF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F9133E"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5</w:t>
      </w:r>
      <w:r w:rsidR="00F9133E" w:rsidRPr="007D61C8">
        <w:rPr>
          <w:rFonts w:asciiTheme="minorHAnsi" w:eastAsiaTheme="minorHAnsi" w:hAnsiTheme="minorHAnsi" w:cstheme="minorHAnsi"/>
          <w:color w:val="auto"/>
          <w:lang w:eastAsia="en-US"/>
        </w:rPr>
        <w:t>.1 нарушение требований охраны труда, охраны окружающей среды, промышленной и пожарной безопасности при производстве работ</w:t>
      </w:r>
      <w:r w:rsidR="006F13D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–</w:t>
      </w:r>
      <w:r w:rsidR="00F9133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10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 </w:t>
      </w:r>
      <w:r w:rsidR="00F9133E" w:rsidRPr="007D61C8">
        <w:rPr>
          <w:rFonts w:asciiTheme="minorHAnsi" w:eastAsiaTheme="minorHAnsi" w:hAnsiTheme="minorHAnsi" w:cstheme="minorHAnsi"/>
          <w:color w:val="auto"/>
          <w:lang w:eastAsia="en-US"/>
        </w:rPr>
        <w:t>000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,00</w:t>
      </w:r>
      <w:r w:rsidR="00F9133E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руб.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(Десять тысяч рублей 00 копеек);</w:t>
      </w:r>
    </w:p>
    <w:p w:rsidR="00F9133E" w:rsidRPr="007D61C8" w:rsidRDefault="00F9133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5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.2 повторное нарушение, а равно не устранение ранее выявленных нарушений требований охраны труда, охраны окружающей среды, промышленной и пожарной безопасности при производстве работ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–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50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 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000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,00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руб.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(Пятьдесят тысяч рублей 00 копеек).</w:t>
      </w:r>
    </w:p>
    <w:p w:rsidR="007C499D" w:rsidRPr="007D61C8" w:rsidRDefault="007C49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proofErr w:type="gramStart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3.6 В</w:t>
      </w:r>
      <w:proofErr w:type="gramEnd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случае привлечения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контролирующими и надзорными органами к административной ответственности в связи с неисполнением (ненадлежащим исполнением)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своих обязательств по Договору </w:t>
      </w:r>
      <w:bookmarkStart w:id="5" w:name="_Hlk187582069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(в том числе, требований настоящего Соглашения)</w:t>
      </w:r>
      <w:bookmarkEnd w:id="5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 требованию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уплачивает штраф, размер которого будет определяться следующим образом:</w:t>
      </w:r>
    </w:p>
    <w:p w:rsidR="007C499D" w:rsidRPr="007D61C8" w:rsidRDefault="007C499D" w:rsidP="00893F9D">
      <w:pPr>
        <w:widowControl/>
        <w:numPr>
          <w:ilvl w:val="0"/>
          <w:numId w:val="12"/>
        </w:numPr>
        <w:spacing w:line="240" w:lineRule="exact"/>
        <w:ind w:left="0" w:firstLine="709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в случае, если привлечение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к ответственности вызвано неисполнением (ненадлежащим исполнение)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своих обязательств по Договору (в том числе, требований настоящего Соглашения), а равно в связи с действиями (бездействием) работников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сумма штрафа, подлежащего уплате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ом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устанавливается равной сумме административного штрафа, наложенного на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соответствующим постановлением о привлечении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к административной ответственности;</w:t>
      </w:r>
    </w:p>
    <w:p w:rsidR="009F7F15" w:rsidRPr="007D61C8" w:rsidRDefault="00774C5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Условия раздела настоящего Соглашения применяются с учетом</w:t>
      </w:r>
      <w:r w:rsidR="00E2258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следующе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го</w:t>
      </w:r>
      <w:r w:rsidR="00E22582" w:rsidRPr="007D61C8">
        <w:rPr>
          <w:rFonts w:asciiTheme="minorHAnsi" w:eastAsiaTheme="minorHAnsi" w:hAnsiTheme="minorHAnsi" w:cstheme="minorHAnsi"/>
          <w:color w:val="auto"/>
          <w:lang w:eastAsia="en-US"/>
        </w:rPr>
        <w:t>:</w:t>
      </w:r>
    </w:p>
    <w:p w:rsidR="00E22582" w:rsidRPr="007D61C8" w:rsidRDefault="00E2258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.1 Штраф взыскивается за каждый факт нарушения, если Соглашением не предусмотрено иное.</w:t>
      </w:r>
    </w:p>
    <w:p w:rsidR="00E22582" w:rsidRPr="007D61C8" w:rsidRDefault="00E2258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2. В случае, если установлено нарушение двумя и более работниками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, штраф взыскивается по факту (один факт соответствует нарушению одним работником).</w:t>
      </w:r>
    </w:p>
    <w:p w:rsidR="00E22582" w:rsidRPr="007D61C8" w:rsidRDefault="00E2258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.3</w:t>
      </w:r>
      <w:r w:rsidRPr="007D61C8">
        <w:rPr>
          <w:rFonts w:asciiTheme="minorHAnsi" w:hAnsiTheme="minorHAnsi" w:cstheme="minorHAnsi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Штраф взыскивается сверх иных выплат, уплачиваемых в связи с причинением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убытков.</w:t>
      </w:r>
    </w:p>
    <w:p w:rsidR="00E22582" w:rsidRPr="007D61C8" w:rsidRDefault="00E22582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.4</w:t>
      </w:r>
      <w:r w:rsidRPr="007D61C8">
        <w:rPr>
          <w:rFonts w:asciiTheme="minorHAnsi" w:hAnsiTheme="minorHAnsi" w:cstheme="minorHAnsi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По тексту Соглашения понятием «работник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» охватывается перечень лиц, включая лиц, с которыми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заключил трудовой договор, гражданско-правовой договор, а также иные лица, которые выполняют для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/ </w:t>
      </w:r>
      <w:r w:rsidR="006B6B81" w:rsidRPr="007D61C8">
        <w:rPr>
          <w:rFonts w:asciiTheme="minorHAnsi" w:eastAsiaTheme="minorHAnsi" w:hAnsiTheme="minorHAnsi" w:cstheme="minorHAnsi"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а </w:t>
      </w:r>
      <w:proofErr w:type="spellStart"/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proofErr w:type="spellEnd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работы на территории или объектах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1B4CC2" w:rsidRPr="007D61C8" w:rsidRDefault="006B6B81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1B4CC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отвечает за нарушения </w:t>
      </w:r>
      <w:r w:rsidR="001B4CC2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субподрядчиков</w:t>
      </w:r>
      <w:r w:rsidR="001B4CC2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иных третьих лиц, выполняющих работы на территории или объектах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1B4CC2" w:rsidRPr="007D61C8">
        <w:rPr>
          <w:rFonts w:asciiTheme="minorHAnsi" w:eastAsiaTheme="minorHAnsi" w:hAnsiTheme="minorHAnsi" w:cstheme="minorHAnsi"/>
          <w:color w:val="auto"/>
          <w:lang w:eastAsia="en-US"/>
        </w:rPr>
        <w:t>, как за свои собственные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E31006" w:rsidRPr="007D61C8" w:rsidRDefault="00F56F24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3.</w:t>
      </w:r>
      <w:r w:rsidR="007C499D" w:rsidRPr="007D61C8">
        <w:rPr>
          <w:rFonts w:asciiTheme="minorHAnsi" w:eastAsiaTheme="minorHAnsi" w:hAnsiTheme="minorHAnsi" w:cstheme="minorHAnsi"/>
          <w:color w:val="auto"/>
          <w:lang w:eastAsia="en-US"/>
        </w:rPr>
        <w:t>7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>.5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C44577" w:rsidRPr="007D61C8">
        <w:rPr>
          <w:rFonts w:asciiTheme="minorHAnsi" w:eastAsiaTheme="minorHAnsi" w:hAnsiTheme="minorHAnsi" w:cstheme="minorHAnsi"/>
          <w:color w:val="auto"/>
          <w:lang w:eastAsia="en-US"/>
        </w:rPr>
        <w:t>Заказчик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вправе (но не обязан) взыскать с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19538B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="000754C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штраф за каждый случай нарушения. В случае 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>допущения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впервые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нарушени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>я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, не несущ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>его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высоких рисков для безопасности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причинения ущерба имуществу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 окружающей среде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вправе обратиться к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="0019538B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 предложением об устранении выявленного нарушения путем </w:t>
      </w:r>
      <w:r w:rsidR="0019538B" w:rsidRPr="007D61C8">
        <w:rPr>
          <w:rFonts w:asciiTheme="minorHAnsi" w:eastAsiaTheme="minorHAnsi" w:hAnsiTheme="minorHAnsi" w:cstheme="minorHAnsi"/>
          <w:color w:val="auto"/>
          <w:lang w:eastAsia="en-US"/>
        </w:rPr>
        <w:lastRenderedPageBreak/>
        <w:t>проведения корректирующих мероприятий. В случае своевременного выполнения согласованных Сторонами корректирующих мероприятий, такое нарушение считается устраненным и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штраф не начисляется.</w:t>
      </w:r>
    </w:p>
    <w:p w:rsidR="0036558E" w:rsidRPr="007D61C8" w:rsidRDefault="0036558E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При повторном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выявлении такого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нарушени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>я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(два и более нарушения в течение полугода) Стороны признают, что нарушение является систематическим, и его причины не устранены. В этом случае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несет ответственность в соответствии с пункт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ами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3.4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>, 3.5 и иными применимыми пунктами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настоящего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раздела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Соглашения. </w:t>
      </w:r>
    </w:p>
    <w:p w:rsidR="00E31006" w:rsidRPr="007D61C8" w:rsidRDefault="007C49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3.8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>Если произошли инциденты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или происшествия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связанные 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 нарушением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и/или его </w:t>
      </w:r>
      <w:r w:rsidR="00F56F24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субподрядчиком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требований охраны труда, охраны окружающей среды, промышленной и пожарной безопасности,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F56F24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>возмещает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все понесенные </w:t>
      </w:r>
      <w:r w:rsidR="006F13DE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Заказчиком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расходы на устранение</w:t>
      </w:r>
      <w:r w:rsidR="00F56F24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их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последствий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производит восстановительные работы за свой счет. </w:t>
      </w:r>
    </w:p>
    <w:p w:rsidR="007C499D" w:rsidRPr="007D61C8" w:rsidRDefault="007C49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3.9 В случае </w:t>
      </w:r>
      <w:bookmarkStart w:id="6" w:name="_Hlk186030056"/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нарушения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и/или его 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субподрядчиком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действующего законодательства, либо НПА или ЛНА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области охраны труда, охраны окружающей среды, промышленной и пожарной безопасности, </w:t>
      </w:r>
      <w:bookmarkEnd w:id="6"/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.</w:t>
      </w:r>
    </w:p>
    <w:p w:rsidR="00F028CF" w:rsidRPr="007D61C8" w:rsidRDefault="007C49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3.10 Неустойки (штрафы), предусмотренные </w:t>
      </w:r>
      <w:r w:rsidR="00687CCF" w:rsidRPr="007D61C8">
        <w:rPr>
          <w:rFonts w:asciiTheme="minorHAnsi" w:eastAsiaTheme="minorHAnsi" w:hAnsiTheme="minorHAnsi" w:cstheme="minorHAnsi"/>
          <w:color w:val="auto"/>
          <w:lang w:eastAsia="en-US"/>
        </w:rPr>
        <w:t>разделом 3 настоящего Соглашения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должны быть уплачены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течение 10 (десяти) дней с даты получения соответствующего требования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.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случае неоплаты неустоек (штрафов) в указанный срок,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вправе удержать сумму штрафных санкций из стоимости 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>работ (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услуг</w:t>
      </w:r>
      <w:r w:rsidR="00CE5F4A" w:rsidRPr="007D61C8">
        <w:rPr>
          <w:rFonts w:asciiTheme="minorHAnsi" w:eastAsiaTheme="minorHAnsi" w:hAnsiTheme="minorHAnsi" w:cstheme="minorHAnsi"/>
          <w:color w:val="auto"/>
          <w:lang w:eastAsia="en-US"/>
        </w:rPr>
        <w:t>)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причитающейся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 xml:space="preserve">у 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по Договору.</w:t>
      </w:r>
    </w:p>
    <w:p w:rsidR="00F10616" w:rsidRPr="007D61C8" w:rsidRDefault="00F10616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Никакая уплата </w:t>
      </w:r>
      <w:r w:rsidR="006B6B81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 штрафных санкций не лишает </w:t>
      </w:r>
      <w:r w:rsidR="00C44577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Заказчик</w:t>
      </w:r>
      <w:r w:rsidR="00C6315A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 xml:space="preserve"> </w:t>
      </w: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права требовать возмещения убытков, а </w:t>
      </w:r>
      <w:r w:rsidR="006B6B81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 обязанности возместить убытки, причиненные </w:t>
      </w:r>
      <w:r w:rsidR="00C44577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 ненадлежащим исполнением </w:t>
      </w:r>
      <w:r w:rsidR="006B6B81"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bCs/>
          <w:i/>
          <w:color w:val="auto"/>
          <w:lang w:eastAsia="en-US"/>
        </w:rPr>
        <w:t>ом</w:t>
      </w:r>
      <w:r w:rsidRPr="007D61C8">
        <w:rPr>
          <w:rFonts w:asciiTheme="minorHAnsi" w:eastAsiaTheme="minorHAnsi" w:hAnsiTheme="minorHAnsi" w:cstheme="minorHAnsi"/>
          <w:bCs/>
          <w:color w:val="auto"/>
          <w:lang w:eastAsia="en-US"/>
        </w:rPr>
        <w:t xml:space="preserve"> своих обязательств по настоящему Соглашению.</w:t>
      </w:r>
    </w:p>
    <w:p w:rsidR="007C499D" w:rsidRPr="007D61C8" w:rsidRDefault="007C499D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3.11 Если в результате действий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будет нанесен ущерб имуществу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,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возмещает </w:t>
      </w:r>
      <w:r w:rsidR="00C44577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Заказчику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стоимость утраченного или поврежденного имущества, при условии доказанности вины </w:t>
      </w:r>
      <w:r w:rsidR="006B6B81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Подрядчик</w:t>
      </w:r>
      <w:r w:rsidR="00CE5F4A" w:rsidRPr="007D61C8">
        <w:rPr>
          <w:rFonts w:asciiTheme="minorHAnsi" w:eastAsiaTheme="minorHAnsi" w:hAnsiTheme="minorHAnsi" w:cstheme="minorHAnsi"/>
          <w:i/>
          <w:color w:val="auto"/>
          <w:lang w:eastAsia="en-US"/>
        </w:rPr>
        <w:t>а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в установленном законом порядке.</w:t>
      </w:r>
    </w:p>
    <w:p w:rsidR="00CE5F4A" w:rsidRPr="007D61C8" w:rsidRDefault="00CE5F4A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:rsidR="00E31006" w:rsidRPr="007D61C8" w:rsidRDefault="00F028CF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b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4</w:t>
      </w:r>
      <w:r w:rsidR="00E31006"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. Заключительные положения</w:t>
      </w:r>
      <w:r w:rsidR="007C499D" w:rsidRPr="007D61C8">
        <w:rPr>
          <w:rFonts w:asciiTheme="minorHAnsi" w:eastAsiaTheme="minorHAnsi" w:hAnsiTheme="minorHAnsi" w:cstheme="minorHAnsi"/>
          <w:b/>
          <w:color w:val="auto"/>
          <w:lang w:eastAsia="en-US"/>
        </w:rPr>
        <w:t>.</w:t>
      </w:r>
    </w:p>
    <w:p w:rsidR="00795009" w:rsidRPr="007D61C8" w:rsidRDefault="00F028CF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4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>.1</w:t>
      </w: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ab/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</w:t>
      </w:r>
      <w:r w:rsidR="00795009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. </w:t>
      </w:r>
    </w:p>
    <w:p w:rsidR="00E31006" w:rsidRPr="007D61C8" w:rsidRDefault="00795009" w:rsidP="00893F9D">
      <w:pPr>
        <w:widowControl/>
        <w:spacing w:line="240" w:lineRule="exact"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>4.2. На</w:t>
      </w:r>
      <w:r w:rsidR="00444E6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стоящее Соглашение вступает в силу с даты его подписания обеими </w:t>
      </w:r>
      <w:proofErr w:type="gramStart"/>
      <w:r w:rsidR="00444E67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Сторонами </w:t>
      </w:r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и</w:t>
      </w:r>
      <w:proofErr w:type="gramEnd"/>
      <w:r w:rsidR="00E31006"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является неотъемлемой частью Договора.</w:t>
      </w:r>
    </w:p>
    <w:p w:rsidR="00096287" w:rsidRPr="007D61C8" w:rsidRDefault="00096287" w:rsidP="007D61C8">
      <w:pPr>
        <w:widowControl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:rsidR="00096287" w:rsidRPr="007D61C8" w:rsidRDefault="00096287" w:rsidP="007D61C8">
      <w:pPr>
        <w:ind w:firstLine="567"/>
        <w:jc w:val="center"/>
        <w:rPr>
          <w:rFonts w:asciiTheme="minorHAnsi" w:hAnsiTheme="minorHAnsi" w:cstheme="minorHAnsi"/>
          <w:b/>
        </w:rPr>
      </w:pPr>
      <w:r w:rsidRPr="007D61C8">
        <w:rPr>
          <w:rFonts w:asciiTheme="minorHAnsi" w:hAnsiTheme="minorHAnsi" w:cstheme="minorHAnsi"/>
          <w:b/>
        </w:rPr>
        <w:t>ПОДПИСИ СТОРОН:</w:t>
      </w:r>
    </w:p>
    <w:p w:rsidR="00096287" w:rsidRPr="007D61C8" w:rsidRDefault="00096287" w:rsidP="007D61C8">
      <w:pPr>
        <w:ind w:firstLine="567"/>
        <w:jc w:val="center"/>
        <w:rPr>
          <w:rFonts w:asciiTheme="minorHAnsi" w:hAnsiTheme="minorHAnsi" w:cstheme="minorHAnsi"/>
          <w:b/>
        </w:rPr>
      </w:pPr>
    </w:p>
    <w:tbl>
      <w:tblPr>
        <w:tblW w:w="10280" w:type="dxa"/>
        <w:tblInd w:w="-108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D02929" w:rsidRPr="00FB55E3" w:rsidTr="00D02929">
        <w:tc>
          <w:tcPr>
            <w:tcW w:w="5353" w:type="dxa"/>
            <w:shd w:val="clear" w:color="auto" w:fill="auto"/>
          </w:tcPr>
          <w:p w:rsidR="00D02929" w:rsidRPr="00FB55E3" w:rsidRDefault="00D02929" w:rsidP="005717EA">
            <w:pPr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От имени Заказчика</w:t>
            </w:r>
          </w:p>
          <w:p w:rsidR="00D02929" w:rsidRDefault="00D02929" w:rsidP="005717EA">
            <w:pPr>
              <w:spacing w:before="240"/>
              <w:ind w:right="735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 xml:space="preserve">Заместитель директора по </w:t>
            </w:r>
            <w:r>
              <w:rPr>
                <w:rFonts w:ascii="Calibri" w:hAnsi="Calibri" w:cs="Calibri"/>
                <w:b/>
              </w:rPr>
              <w:t>технической эксплуатации и энергетике</w:t>
            </w: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</w:p>
          <w:p w:rsidR="00D02929" w:rsidRPr="00FB55E3" w:rsidRDefault="00D02929" w:rsidP="005717EA">
            <w:pPr>
              <w:spacing w:before="480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___________________</w:t>
            </w:r>
            <w:r>
              <w:rPr>
                <w:rFonts w:ascii="Calibri" w:hAnsi="Calibri" w:cs="Calibri"/>
                <w:b/>
              </w:rPr>
              <w:t>Рослов Р.В.</w:t>
            </w: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От имени Подрядчика</w:t>
            </w:r>
          </w:p>
          <w:p w:rsidR="00D02929" w:rsidRPr="007348FA" w:rsidRDefault="007348FA" w:rsidP="005717EA">
            <w:pPr>
              <w:spacing w:before="240"/>
              <w:ind w:firstLine="709"/>
              <w:jc w:val="both"/>
              <w:rPr>
                <w:rFonts w:ascii="Calibri" w:hAnsi="Calibri" w:cs="Calibri"/>
                <w:b/>
                <w:color w:val="FF0000"/>
              </w:rPr>
            </w:pPr>
            <w:bookmarkStart w:id="7" w:name="_GoBack"/>
            <w:r w:rsidRPr="007348FA">
              <w:rPr>
                <w:rFonts w:ascii="Calibri" w:hAnsi="Calibri" w:cs="Calibri"/>
                <w:b/>
                <w:color w:val="FF0000"/>
              </w:rPr>
              <w:t>Должность</w:t>
            </w:r>
          </w:p>
          <w:bookmarkEnd w:id="7"/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</w:p>
          <w:p w:rsidR="00D02929" w:rsidRPr="00FB55E3" w:rsidRDefault="00D02929" w:rsidP="005717EA">
            <w:pPr>
              <w:spacing w:before="480"/>
              <w:ind w:firstLine="709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___________________</w:t>
            </w:r>
            <w:r w:rsidR="007348FA" w:rsidRPr="007348FA">
              <w:rPr>
                <w:rFonts w:ascii="Calibri" w:hAnsi="Calibri" w:cs="Calibri"/>
                <w:b/>
                <w:color w:val="FF0000"/>
              </w:rPr>
              <w:t>Фамилия И.О.</w:t>
            </w:r>
            <w:r w:rsidRPr="007348FA">
              <w:rPr>
                <w:rFonts w:ascii="Calibri" w:hAnsi="Calibri" w:cs="Calibri"/>
                <w:b/>
                <w:color w:val="FF0000"/>
              </w:rPr>
              <w:t xml:space="preserve">  </w:t>
            </w:r>
          </w:p>
          <w:p w:rsidR="00D02929" w:rsidRPr="00FB55E3" w:rsidRDefault="00D02929" w:rsidP="005717EA">
            <w:pPr>
              <w:ind w:firstLine="709"/>
              <w:jc w:val="both"/>
              <w:rPr>
                <w:rFonts w:ascii="Calibri" w:hAnsi="Calibri" w:cs="Calibri"/>
                <w:b/>
              </w:rPr>
            </w:pPr>
            <w:r w:rsidRPr="00FB55E3">
              <w:rPr>
                <w:rFonts w:ascii="Calibri" w:hAnsi="Calibri" w:cs="Calibri"/>
                <w:b/>
              </w:rPr>
              <w:t>М.П.</w:t>
            </w:r>
          </w:p>
        </w:tc>
      </w:tr>
    </w:tbl>
    <w:p w:rsidR="00096287" w:rsidRPr="007D61C8" w:rsidRDefault="00096287" w:rsidP="007D61C8">
      <w:pPr>
        <w:widowControl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:rsidR="00F028CF" w:rsidRPr="007D61C8" w:rsidRDefault="00F028CF" w:rsidP="007D61C8">
      <w:pPr>
        <w:widowControl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</w:p>
    <w:p w:rsidR="00E31006" w:rsidRPr="007D61C8" w:rsidRDefault="00E31006" w:rsidP="007D61C8">
      <w:pPr>
        <w:widowControl/>
        <w:ind w:firstLine="708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7D61C8">
        <w:rPr>
          <w:rFonts w:asciiTheme="minorHAnsi" w:eastAsiaTheme="minorHAnsi" w:hAnsiTheme="minorHAnsi" w:cstheme="minorHAnsi"/>
          <w:color w:val="auto"/>
          <w:lang w:eastAsia="en-US"/>
        </w:rPr>
        <w:t xml:space="preserve">                                                                                      </w:t>
      </w:r>
    </w:p>
    <w:sectPr w:rsidR="00E31006" w:rsidRPr="007D61C8" w:rsidSect="007D61C8">
      <w:headerReference w:type="default" r:id="rId8"/>
      <w:pgSz w:w="11900" w:h="16840"/>
      <w:pgMar w:top="1134" w:right="567" w:bottom="1134" w:left="1134" w:header="556" w:footer="55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BDB" w:rsidRDefault="00A81BDB" w:rsidP="00771447">
      <w:r>
        <w:separator/>
      </w:r>
    </w:p>
  </w:endnote>
  <w:endnote w:type="continuationSeparator" w:id="0">
    <w:p w:rsidR="00A81BDB" w:rsidRDefault="00A81BDB" w:rsidP="0077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BDB" w:rsidRDefault="00A81BDB" w:rsidP="00771447">
      <w:r>
        <w:separator/>
      </w:r>
    </w:p>
  </w:footnote>
  <w:footnote w:type="continuationSeparator" w:id="0">
    <w:p w:rsidR="00A81BDB" w:rsidRDefault="00A81BDB" w:rsidP="00771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416873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7D61C8" w:rsidRPr="007D61C8" w:rsidRDefault="007D61C8">
        <w:pPr>
          <w:pStyle w:val="af2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7D61C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D61C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7D61C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D61C8">
          <w:rPr>
            <w:rFonts w:asciiTheme="minorHAnsi" w:hAnsiTheme="minorHAnsi" w:cstheme="minorHAnsi"/>
            <w:sz w:val="20"/>
            <w:szCs w:val="20"/>
          </w:rPr>
          <w:t>2</w:t>
        </w:r>
        <w:r w:rsidRPr="007D61C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7D61C8" w:rsidRPr="007D61C8" w:rsidRDefault="007D61C8">
    <w:pPr>
      <w:pStyle w:val="af2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B3C46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A4C57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777989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2353B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2"/>
      <w:numFmt w:val="decimal"/>
      <w:lvlText w:val="%1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94A57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40414A"/>
        <w:spacing w:val="0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145E1DDA"/>
    <w:multiLevelType w:val="multilevel"/>
    <w:tmpl w:val="B900D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A87246"/>
    <w:multiLevelType w:val="hybridMultilevel"/>
    <w:tmpl w:val="61F2D828"/>
    <w:lvl w:ilvl="0" w:tplc="079E7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1F14"/>
    <w:multiLevelType w:val="hybridMultilevel"/>
    <w:tmpl w:val="D17C424A"/>
    <w:lvl w:ilvl="0" w:tplc="DAF45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FC3736"/>
    <w:multiLevelType w:val="multilevel"/>
    <w:tmpl w:val="87AEC302"/>
    <w:lvl w:ilvl="0">
      <w:start w:val="1"/>
      <w:numFmt w:val="decimal"/>
      <w:lvlText w:val="%1"/>
      <w:lvlJc w:val="left"/>
      <w:pPr>
        <w:ind w:left="1494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072" w:hanging="504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2862" w:hanging="648"/>
      </w:pPr>
      <w:rPr>
        <w:rFonts w:ascii="Symbol" w:hAnsi="Symbol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4" w:hanging="1440"/>
      </w:pPr>
      <w:rPr>
        <w:rFonts w:hint="default"/>
      </w:rPr>
    </w:lvl>
  </w:abstractNum>
  <w:abstractNum w:abstractNumId="11" w15:restartNumberingAfterBreak="0">
    <w:nsid w:val="77FA7DC1"/>
    <w:multiLevelType w:val="multilevel"/>
    <w:tmpl w:val="666E1F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8"/>
  </w:num>
  <w:num w:numId="10">
    <w:abstractNumId w:val="7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7D"/>
    <w:rsid w:val="000072F6"/>
    <w:rsid w:val="000323C6"/>
    <w:rsid w:val="00043036"/>
    <w:rsid w:val="00043561"/>
    <w:rsid w:val="000754C7"/>
    <w:rsid w:val="00077FAC"/>
    <w:rsid w:val="00096287"/>
    <w:rsid w:val="000A11AF"/>
    <w:rsid w:val="000B7FA1"/>
    <w:rsid w:val="000D7F2C"/>
    <w:rsid w:val="000F01A2"/>
    <w:rsid w:val="001121DB"/>
    <w:rsid w:val="00120432"/>
    <w:rsid w:val="00131445"/>
    <w:rsid w:val="00147B52"/>
    <w:rsid w:val="001519A2"/>
    <w:rsid w:val="00175D7E"/>
    <w:rsid w:val="0019538B"/>
    <w:rsid w:val="001B4CC2"/>
    <w:rsid w:val="001E1995"/>
    <w:rsid w:val="001F0941"/>
    <w:rsid w:val="00216790"/>
    <w:rsid w:val="00222921"/>
    <w:rsid w:val="00222C88"/>
    <w:rsid w:val="00240A69"/>
    <w:rsid w:val="0024413C"/>
    <w:rsid w:val="002778AC"/>
    <w:rsid w:val="002C3305"/>
    <w:rsid w:val="002F3F77"/>
    <w:rsid w:val="002F748A"/>
    <w:rsid w:val="003451F5"/>
    <w:rsid w:val="0035511B"/>
    <w:rsid w:val="0036558E"/>
    <w:rsid w:val="003740FD"/>
    <w:rsid w:val="003A6554"/>
    <w:rsid w:val="003B72FA"/>
    <w:rsid w:val="004023F3"/>
    <w:rsid w:val="00426D73"/>
    <w:rsid w:val="00440E74"/>
    <w:rsid w:val="004414DA"/>
    <w:rsid w:val="00444E67"/>
    <w:rsid w:val="004B3B8C"/>
    <w:rsid w:val="004E0465"/>
    <w:rsid w:val="004E14B2"/>
    <w:rsid w:val="00530178"/>
    <w:rsid w:val="0053797B"/>
    <w:rsid w:val="005A3D83"/>
    <w:rsid w:val="005D45EF"/>
    <w:rsid w:val="00605B27"/>
    <w:rsid w:val="00606A7D"/>
    <w:rsid w:val="00635CA4"/>
    <w:rsid w:val="00665440"/>
    <w:rsid w:val="0067552D"/>
    <w:rsid w:val="006835DE"/>
    <w:rsid w:val="00685057"/>
    <w:rsid w:val="00687CCF"/>
    <w:rsid w:val="006968B3"/>
    <w:rsid w:val="006B6B81"/>
    <w:rsid w:val="006E0ADE"/>
    <w:rsid w:val="006F13DE"/>
    <w:rsid w:val="006F37FB"/>
    <w:rsid w:val="0070038D"/>
    <w:rsid w:val="007079DC"/>
    <w:rsid w:val="007348FA"/>
    <w:rsid w:val="00744B3E"/>
    <w:rsid w:val="007460E1"/>
    <w:rsid w:val="00771447"/>
    <w:rsid w:val="00774C56"/>
    <w:rsid w:val="007863C0"/>
    <w:rsid w:val="00795009"/>
    <w:rsid w:val="00796FFE"/>
    <w:rsid w:val="007A015D"/>
    <w:rsid w:val="007C499D"/>
    <w:rsid w:val="007D61C8"/>
    <w:rsid w:val="007E1E8B"/>
    <w:rsid w:val="008168AF"/>
    <w:rsid w:val="00827EF2"/>
    <w:rsid w:val="00863127"/>
    <w:rsid w:val="00870E71"/>
    <w:rsid w:val="00883D66"/>
    <w:rsid w:val="00893F9D"/>
    <w:rsid w:val="00895158"/>
    <w:rsid w:val="008A0829"/>
    <w:rsid w:val="008A4685"/>
    <w:rsid w:val="008B2E95"/>
    <w:rsid w:val="008C5967"/>
    <w:rsid w:val="008E43FE"/>
    <w:rsid w:val="00907337"/>
    <w:rsid w:val="00923390"/>
    <w:rsid w:val="00932DB3"/>
    <w:rsid w:val="009376A2"/>
    <w:rsid w:val="00940AAF"/>
    <w:rsid w:val="009711F3"/>
    <w:rsid w:val="00980027"/>
    <w:rsid w:val="009D55C5"/>
    <w:rsid w:val="009E58F0"/>
    <w:rsid w:val="009F572C"/>
    <w:rsid w:val="009F69CB"/>
    <w:rsid w:val="009F7F15"/>
    <w:rsid w:val="00A134BF"/>
    <w:rsid w:val="00A622BE"/>
    <w:rsid w:val="00A81BDB"/>
    <w:rsid w:val="00AA5316"/>
    <w:rsid w:val="00AF5793"/>
    <w:rsid w:val="00B21BE5"/>
    <w:rsid w:val="00B419B5"/>
    <w:rsid w:val="00B66489"/>
    <w:rsid w:val="00B74F69"/>
    <w:rsid w:val="00B94351"/>
    <w:rsid w:val="00BA2166"/>
    <w:rsid w:val="00BB1B3B"/>
    <w:rsid w:val="00BB3A19"/>
    <w:rsid w:val="00BC142A"/>
    <w:rsid w:val="00BC6223"/>
    <w:rsid w:val="00BD6D2A"/>
    <w:rsid w:val="00BF1EC2"/>
    <w:rsid w:val="00C04E7A"/>
    <w:rsid w:val="00C44577"/>
    <w:rsid w:val="00C62BB6"/>
    <w:rsid w:val="00C6315A"/>
    <w:rsid w:val="00C83A0C"/>
    <w:rsid w:val="00C95A7D"/>
    <w:rsid w:val="00CA77F0"/>
    <w:rsid w:val="00CC4BED"/>
    <w:rsid w:val="00CE5F4A"/>
    <w:rsid w:val="00CF1C00"/>
    <w:rsid w:val="00CF35FA"/>
    <w:rsid w:val="00D02929"/>
    <w:rsid w:val="00D10392"/>
    <w:rsid w:val="00D86C27"/>
    <w:rsid w:val="00D904D4"/>
    <w:rsid w:val="00DB79A2"/>
    <w:rsid w:val="00E07B9A"/>
    <w:rsid w:val="00E1274F"/>
    <w:rsid w:val="00E22582"/>
    <w:rsid w:val="00E31006"/>
    <w:rsid w:val="00E422AB"/>
    <w:rsid w:val="00E73B07"/>
    <w:rsid w:val="00E74D9C"/>
    <w:rsid w:val="00EA39B9"/>
    <w:rsid w:val="00EC6540"/>
    <w:rsid w:val="00EC7BDE"/>
    <w:rsid w:val="00ED714C"/>
    <w:rsid w:val="00EF6692"/>
    <w:rsid w:val="00EF6F9D"/>
    <w:rsid w:val="00F028CF"/>
    <w:rsid w:val="00F073BA"/>
    <w:rsid w:val="00F10616"/>
    <w:rsid w:val="00F11696"/>
    <w:rsid w:val="00F31FEC"/>
    <w:rsid w:val="00F560D4"/>
    <w:rsid w:val="00F56F24"/>
    <w:rsid w:val="00F6014E"/>
    <w:rsid w:val="00F8709E"/>
    <w:rsid w:val="00F9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7CC3"/>
  <w15:chartTrackingRefBased/>
  <w15:docId w15:val="{20259F0F-6E12-4CCE-89FC-205A7A71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166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530178"/>
    <w:rPr>
      <w:rFonts w:ascii="Calibri" w:hAnsi="Calibri" w:cs="Calibri"/>
      <w:b/>
      <w:bCs/>
      <w:color w:val="40414A"/>
      <w:sz w:val="34"/>
      <w:szCs w:val="34"/>
      <w:shd w:val="clear" w:color="auto" w:fill="FFFFFF"/>
    </w:rPr>
  </w:style>
  <w:style w:type="character" w:customStyle="1" w:styleId="a3">
    <w:name w:val="Подпись к картинке_"/>
    <w:basedOn w:val="a0"/>
    <w:link w:val="a4"/>
    <w:uiPriority w:val="99"/>
    <w:rsid w:val="00530178"/>
    <w:rPr>
      <w:rFonts w:ascii="Arial" w:hAnsi="Arial" w:cs="Arial"/>
      <w:b/>
      <w:bCs/>
      <w:color w:val="8A86A3"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530178"/>
    <w:rPr>
      <w:rFonts w:ascii="Calibri" w:hAnsi="Calibri" w:cs="Calibri"/>
      <w:color w:val="40414A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530178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5"/>
    <w:uiPriority w:val="99"/>
    <w:rsid w:val="00530178"/>
    <w:rPr>
      <w:rFonts w:ascii="Calibri" w:hAnsi="Calibri" w:cs="Calibri"/>
      <w:color w:val="49495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30178"/>
    <w:pPr>
      <w:shd w:val="clear" w:color="auto" w:fill="FFFFFF"/>
      <w:outlineLvl w:val="0"/>
    </w:pPr>
    <w:rPr>
      <w:rFonts w:ascii="Calibri" w:eastAsiaTheme="minorHAnsi" w:hAnsi="Calibri" w:cs="Calibri"/>
      <w:b/>
      <w:bCs/>
      <w:color w:val="40414A"/>
      <w:sz w:val="34"/>
      <w:szCs w:val="34"/>
      <w:lang w:eastAsia="en-US"/>
    </w:rPr>
  </w:style>
  <w:style w:type="paragraph" w:customStyle="1" w:styleId="a4">
    <w:name w:val="Подпись к картинке"/>
    <w:basedOn w:val="a"/>
    <w:link w:val="a3"/>
    <w:uiPriority w:val="99"/>
    <w:rsid w:val="00530178"/>
    <w:pPr>
      <w:shd w:val="clear" w:color="auto" w:fill="FFFFFF"/>
      <w:spacing w:line="295" w:lineRule="auto"/>
    </w:pPr>
    <w:rPr>
      <w:rFonts w:ascii="Arial" w:eastAsiaTheme="minorHAnsi" w:hAnsi="Arial" w:cs="Arial"/>
      <w:b/>
      <w:bCs/>
      <w:color w:val="8A86A3"/>
      <w:sz w:val="16"/>
      <w:szCs w:val="16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530178"/>
    <w:pPr>
      <w:shd w:val="clear" w:color="auto" w:fill="FFFFFF"/>
      <w:spacing w:after="150" w:line="233" w:lineRule="auto"/>
      <w:ind w:firstLine="740"/>
    </w:pPr>
    <w:rPr>
      <w:rFonts w:ascii="Calibri" w:eastAsiaTheme="minorHAnsi" w:hAnsi="Calibri" w:cs="Calibri"/>
      <w:color w:val="40414A"/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uiPriority w:val="99"/>
    <w:rsid w:val="00530178"/>
    <w:pPr>
      <w:shd w:val="clear" w:color="auto" w:fill="FFFFFF"/>
      <w:spacing w:line="230" w:lineRule="auto"/>
      <w:jc w:val="center"/>
      <w:outlineLvl w:val="1"/>
    </w:pPr>
    <w:rPr>
      <w:rFonts w:ascii="Calibri" w:eastAsiaTheme="minorHAnsi" w:hAnsi="Calibri" w:cs="Calibri"/>
      <w:color w:val="auto"/>
      <w:sz w:val="28"/>
      <w:szCs w:val="28"/>
      <w:lang w:eastAsia="en-US"/>
    </w:rPr>
  </w:style>
  <w:style w:type="paragraph" w:styleId="a5">
    <w:name w:val="Body Text"/>
    <w:basedOn w:val="a"/>
    <w:link w:val="11"/>
    <w:uiPriority w:val="99"/>
    <w:rsid w:val="00530178"/>
    <w:pPr>
      <w:shd w:val="clear" w:color="auto" w:fill="FFFFFF"/>
      <w:ind w:firstLine="400"/>
    </w:pPr>
    <w:rPr>
      <w:rFonts w:ascii="Calibri" w:eastAsiaTheme="minorHAnsi" w:hAnsi="Calibri" w:cs="Calibri"/>
      <w:color w:val="494956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530178"/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168AF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EF6F9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6F9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6F9D"/>
    <w:rPr>
      <w:rFonts w:ascii="Microsoft Sans Serif" w:eastAsia="Times New Roman" w:hAnsi="Microsoft Sans Serif" w:cs="Microsoft Sans Serif"/>
      <w:color w:val="00000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6F9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6F9D"/>
    <w:rPr>
      <w:rFonts w:ascii="Microsoft Sans Serif" w:eastAsia="Times New Roman" w:hAnsi="Microsoft Sans Serif" w:cs="Microsoft Sans Serif"/>
      <w:b/>
      <w:bCs/>
      <w:color w:val="00000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F9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6F9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77144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71447"/>
    <w:rPr>
      <w:rFonts w:ascii="Microsoft Sans Serif" w:eastAsia="Times New Roman" w:hAnsi="Microsoft Sans Serif" w:cs="Microsoft Sans Serif"/>
      <w:color w:val="000000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71447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BD6D2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D6D2A"/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BD6D2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D6D2A"/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BC6223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66EED-4EC2-4B90-838B-B0C089B73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2840</Words>
  <Characters>16191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TVZ OJSC</Company>
  <LinksUpToDate>false</LinksUpToDate>
  <CharactersWithSpaces>18994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Басов Алексей Иванович</dc:creator>
  <cp:keywords/>
  <dc:description/>
  <cp:lastModifiedBy>Крылова Екатерина Алексеевна</cp:lastModifiedBy>
  <cp:revision>19</cp:revision>
  <cp:lastPrinted>2025-02-17T14:13:00Z</cp:lastPrinted>
  <dcterms:created xsi:type="dcterms:W3CDTF">2025-02-04T14:17:00Z</dcterms:created>
  <dcterms:modified xsi:type="dcterms:W3CDTF">2026-04-14T12:42:00Z</dcterms:modified>
</cp:coreProperties>
</file>